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552" w:rsidRPr="00365321" w:rsidRDefault="00E92552" w:rsidP="00E9255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E92552" w:rsidRPr="00365321" w:rsidRDefault="00E92552" w:rsidP="00E9255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E92552" w:rsidRPr="00365321" w:rsidRDefault="00E92552" w:rsidP="00E92552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E92552" w:rsidRPr="00365321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E92552" w:rsidRPr="00365321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E92552" w:rsidRPr="00664516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E92552" w:rsidRPr="00C96620" w:rsidRDefault="00E92552" w:rsidP="00E9255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92552" w:rsidRPr="00637460" w:rsidRDefault="00E92552" w:rsidP="00E9255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E92552" w:rsidRPr="00637460" w:rsidRDefault="00E92552" w:rsidP="00E9255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Б1.В.ДВ.04.02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Основы инклюзивной психологии»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Масягин</w:t>
      </w:r>
      <w:proofErr w:type="spellEnd"/>
      <w:r w:rsidRPr="00637460">
        <w:rPr>
          <w:color w:val="000000" w:themeColor="text1"/>
          <w:sz w:val="20"/>
        </w:rPr>
        <w:t xml:space="preserve"> В.П., </w:t>
      </w:r>
      <w:proofErr w:type="spellStart"/>
      <w:r w:rsidRPr="00637460">
        <w:rPr>
          <w:color w:val="000000" w:themeColor="text1"/>
          <w:sz w:val="20"/>
        </w:rPr>
        <w:t>д.пед.н</w:t>
      </w:r>
      <w:proofErr w:type="spellEnd"/>
      <w:r w:rsidRPr="00637460">
        <w:rPr>
          <w:color w:val="000000" w:themeColor="text1"/>
          <w:sz w:val="20"/>
        </w:rPr>
        <w:t>., проф.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D6480" w:rsidRPr="00637460" w:rsidRDefault="000D6480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92552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E92552">
        <w:rPr>
          <w:color w:val="000000" w:themeColor="text1"/>
          <w:sz w:val="20"/>
        </w:rPr>
        <w:t>3</w:t>
      </w:r>
    </w:p>
    <w:p w:rsidR="00E92552" w:rsidRDefault="00E92552">
      <w:pPr>
        <w:widowControl/>
        <w:snapToGrid/>
        <w:spacing w:before="0" w:after="200" w:line="276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:rsidR="009822A6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bookmarkStart w:id="0" w:name="_GoBack"/>
      <w:bookmarkEnd w:id="0"/>
    </w:p>
    <w:p w:rsidR="006612CC" w:rsidRPr="00637460" w:rsidRDefault="006612CC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 w:val="20"/>
          <w:u w:val="single"/>
        </w:rPr>
      </w:pPr>
    </w:p>
    <w:p w:rsidR="009822A6" w:rsidRPr="00637460" w:rsidRDefault="009822A6" w:rsidP="009822A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1. Цели и задачи дисциплины</w:t>
      </w:r>
    </w:p>
    <w:p w:rsidR="009822A6" w:rsidRPr="00637460" w:rsidRDefault="009822A6" w:rsidP="009822A6">
      <w:pPr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формирование у обучающихся современных гуманистических представлений о системе общего образования, способах оценки инклюзивной среды</w:t>
      </w:r>
      <w:r w:rsidRPr="00637460">
        <w:rPr>
          <w:color w:val="000000" w:themeColor="text1"/>
          <w:spacing w:val="1"/>
          <w:sz w:val="20"/>
        </w:rPr>
        <w:t xml:space="preserve"> </w:t>
      </w:r>
      <w:r w:rsidRPr="00637460">
        <w:rPr>
          <w:color w:val="000000" w:themeColor="text1"/>
          <w:sz w:val="20"/>
        </w:rPr>
        <w:t xml:space="preserve">и качества образования. </w:t>
      </w:r>
    </w:p>
    <w:p w:rsidR="009822A6" w:rsidRPr="00637460" w:rsidRDefault="009822A6" w:rsidP="009822A6">
      <w:pPr>
        <w:tabs>
          <w:tab w:val="left" w:pos="900"/>
          <w:tab w:val="left" w:pos="756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Задачи дисциплины:</w:t>
      </w:r>
    </w:p>
    <w:p w:rsidR="009822A6" w:rsidRPr="00637460" w:rsidRDefault="009822A6" w:rsidP="009822A6">
      <w:pPr>
        <w:widowControl/>
        <w:numPr>
          <w:ilvl w:val="0"/>
          <w:numId w:val="13"/>
        </w:numPr>
        <w:tabs>
          <w:tab w:val="left" w:pos="567"/>
          <w:tab w:val="left" w:pos="993"/>
          <w:tab w:val="left" w:pos="756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ознакомление с современным состоянием инклюзивной психологии;</w:t>
      </w:r>
    </w:p>
    <w:p w:rsidR="009822A6" w:rsidRPr="00637460" w:rsidRDefault="009822A6" w:rsidP="009822A6">
      <w:pPr>
        <w:widowControl/>
        <w:numPr>
          <w:ilvl w:val="0"/>
          <w:numId w:val="13"/>
        </w:numPr>
        <w:tabs>
          <w:tab w:val="left" w:pos="567"/>
          <w:tab w:val="left" w:pos="993"/>
          <w:tab w:val="left" w:pos="756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представлений о проблеме интеграции людей с ограниченными возможностями здоровья в общество;</w:t>
      </w:r>
    </w:p>
    <w:p w:rsidR="009822A6" w:rsidRPr="00637460" w:rsidRDefault="009822A6" w:rsidP="009822A6">
      <w:pPr>
        <w:widowControl/>
        <w:numPr>
          <w:ilvl w:val="0"/>
          <w:numId w:val="13"/>
        </w:numPr>
        <w:tabs>
          <w:tab w:val="left" w:pos="567"/>
          <w:tab w:val="left" w:pos="993"/>
          <w:tab w:val="left" w:pos="7560"/>
        </w:tabs>
        <w:suppressAutoHyphens/>
        <w:snapToGrid/>
        <w:spacing w:before="0" w:after="0"/>
        <w:ind w:left="0"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знакомство с классификацией различных нарушений психического развития у людей.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napToGrid/>
        <w:spacing w:before="0" w:after="0"/>
        <w:jc w:val="both"/>
        <w:rPr>
          <w:color w:val="000000" w:themeColor="text1"/>
          <w:sz w:val="20"/>
        </w:rPr>
      </w:pPr>
    </w:p>
    <w:p w:rsidR="009822A6" w:rsidRPr="00637460" w:rsidRDefault="009822A6" w:rsidP="009822A6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9822A6" w:rsidRPr="00637460" w:rsidRDefault="009822A6" w:rsidP="009822A6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«Основы инклюзивной психологии»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9822A6" w:rsidRPr="00637460" w:rsidRDefault="009822A6" w:rsidP="009822A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9822A6" w:rsidRPr="00637460" w:rsidRDefault="009822A6" w:rsidP="009822A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9822A6" w:rsidRPr="00637460" w:rsidRDefault="009822A6" w:rsidP="009822A6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9822A6" w:rsidRPr="00637460" w:rsidRDefault="009822A6" w:rsidP="009822A6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универсальную компетенцию</w:t>
      </w:r>
    </w:p>
    <w:p w:rsidR="007673EE" w:rsidRDefault="007673EE" w:rsidP="007673EE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color w:val="000000" w:themeColor="text1"/>
          <w:sz w:val="20"/>
        </w:rPr>
        <w:t>УК-9. Способен использовать базовые дефектологические знания в социальной и профессиональной сферах</w:t>
      </w:r>
    </w:p>
    <w:p w:rsidR="007673EE" w:rsidRDefault="007673EE" w:rsidP="007673EE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</w:p>
    <w:p w:rsidR="007673EE" w:rsidRDefault="007673EE" w:rsidP="007673EE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7673EE" w:rsidRDefault="007673EE" w:rsidP="007673EE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3518"/>
        <w:gridCol w:w="4336"/>
      </w:tblGrid>
      <w:tr w:rsidR="007673EE" w:rsidTr="007673EE">
        <w:trPr>
          <w:tblHeader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7673EE" w:rsidTr="007673EE"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76" w:lineRule="auto"/>
              <w:jc w:val="both"/>
              <w:textAlignment w:val="baseline"/>
              <w:rPr>
                <w:i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autoSpaceDE w:val="0"/>
              <w:autoSpaceDN w:val="0"/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УК-9.1. Умеет применять знания о психофизических особенностях людей с психическими и (или) физическими недостатками в профессиональной деятельности</w:t>
            </w:r>
          </w:p>
          <w:p w:rsidR="007673EE" w:rsidRDefault="007673EE">
            <w:pPr>
              <w:autoSpaceDE w:val="0"/>
              <w:autoSpaceDN w:val="0"/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УК-9.2. Учитывает психофизические особенности людей с психическими и (или) физическими недостатками в процессе профессиональной деятельности</w:t>
            </w:r>
          </w:p>
          <w:p w:rsidR="007673EE" w:rsidRDefault="007673EE">
            <w:pPr>
              <w:autoSpaceDE w:val="0"/>
              <w:autoSpaceDN w:val="0"/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УК-9.3. Владеет навыками взаимодействия в социальной и профессиональной сферах с лицами, имеющими различные психофизические особенности, психические и (или) физические недостатки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tabs>
                <w:tab w:val="left" w:pos="312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Знать:</w:t>
            </w:r>
          </w:p>
          <w:p w:rsidR="007673EE" w:rsidRDefault="007673EE" w:rsidP="007673EE">
            <w:pPr>
              <w:pStyle w:val="afffc"/>
              <w:numPr>
                <w:ilvl w:val="0"/>
                <w:numId w:val="32"/>
              </w:numPr>
              <w:tabs>
                <w:tab w:val="left" w:pos="312"/>
                <w:tab w:val="left" w:pos="90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психофизические особенности развития детей с психическими и (или) физическими недостатками;</w:t>
            </w:r>
          </w:p>
          <w:p w:rsidR="007673EE" w:rsidRDefault="007673EE" w:rsidP="007673EE">
            <w:pPr>
              <w:pStyle w:val="afffc"/>
              <w:numPr>
                <w:ilvl w:val="0"/>
                <w:numId w:val="32"/>
              </w:numPr>
              <w:tabs>
                <w:tab w:val="left" w:pos="312"/>
                <w:tab w:val="left" w:pos="90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закономерностей их обучения и воспитания;</w:t>
            </w:r>
          </w:p>
          <w:p w:rsidR="007673EE" w:rsidRDefault="007673EE" w:rsidP="007673EE">
            <w:pPr>
              <w:pStyle w:val="afffc"/>
              <w:numPr>
                <w:ilvl w:val="0"/>
                <w:numId w:val="32"/>
              </w:numPr>
              <w:tabs>
                <w:tab w:val="left" w:pos="312"/>
                <w:tab w:val="left" w:pos="90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особенности применения базовых дефектологических знаний в социальной и профессиональной сферах.</w:t>
            </w:r>
          </w:p>
        </w:tc>
      </w:tr>
      <w:tr w:rsidR="007673EE" w:rsidTr="007673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EE" w:rsidRDefault="007673EE">
            <w:pPr>
              <w:widowControl/>
              <w:snapToGrid/>
              <w:spacing w:before="0" w:after="0"/>
              <w:rPr>
                <w:i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EE" w:rsidRDefault="007673EE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tabs>
                <w:tab w:val="left" w:pos="312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7673EE" w:rsidRDefault="007673EE" w:rsidP="007673EE">
            <w:pPr>
              <w:pStyle w:val="afffc"/>
              <w:numPr>
                <w:ilvl w:val="0"/>
                <w:numId w:val="32"/>
              </w:numPr>
              <w:tabs>
                <w:tab w:val="left" w:pos="312"/>
                <w:tab w:val="left" w:pos="90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планировать и осуществлять профессиональную деятельность на основе применения базовых дефектологических знаний с различным контингентом.</w:t>
            </w:r>
          </w:p>
        </w:tc>
      </w:tr>
      <w:tr w:rsidR="007673EE" w:rsidTr="007673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EE" w:rsidRDefault="007673EE">
            <w:pPr>
              <w:widowControl/>
              <w:snapToGrid/>
              <w:spacing w:before="0" w:after="0"/>
              <w:rPr>
                <w:i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EE" w:rsidRDefault="007673EE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3EE" w:rsidRDefault="007673EE">
            <w:pPr>
              <w:tabs>
                <w:tab w:val="left" w:pos="312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7673EE" w:rsidRDefault="007673EE" w:rsidP="007673EE">
            <w:pPr>
              <w:pStyle w:val="afffc"/>
              <w:numPr>
                <w:ilvl w:val="0"/>
                <w:numId w:val="32"/>
              </w:numPr>
              <w:tabs>
                <w:tab w:val="left" w:pos="312"/>
                <w:tab w:val="left" w:pos="90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u w:val="single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навыками взаимодействия в социальной и профессиональной сферах с лицами, имеющими различные психофизические особенности, психические и (или) физические недостатки, на основе применения базовых дефектологических знаний.</w:t>
            </w:r>
          </w:p>
        </w:tc>
      </w:tr>
    </w:tbl>
    <w:p w:rsidR="007673EE" w:rsidRDefault="007673EE" w:rsidP="007673EE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9822A6" w:rsidRPr="00637460" w:rsidRDefault="009822A6" w:rsidP="009822A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9822A6" w:rsidRPr="00637460" w:rsidTr="004A57FA">
        <w:tc>
          <w:tcPr>
            <w:tcW w:w="889" w:type="dxa"/>
            <w:vMerge w:val="restart"/>
            <w:vAlign w:val="center"/>
          </w:tcPr>
          <w:p w:rsidR="009822A6" w:rsidRPr="00637460" w:rsidRDefault="009822A6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9822A6" w:rsidRPr="00637460" w:rsidRDefault="009822A6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9822A6" w:rsidRPr="00637460" w:rsidTr="004A57FA">
        <w:tc>
          <w:tcPr>
            <w:tcW w:w="889" w:type="dxa"/>
            <w:vMerge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9822A6" w:rsidRPr="00637460" w:rsidTr="004A57FA">
        <w:tc>
          <w:tcPr>
            <w:tcW w:w="889" w:type="dxa"/>
            <w:vMerge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9E5D35" w:rsidRPr="00637460" w:rsidTr="004A57FA">
        <w:tc>
          <w:tcPr>
            <w:tcW w:w="889" w:type="dxa"/>
            <w:vMerge w:val="restart"/>
          </w:tcPr>
          <w:p w:rsidR="009E5D35" w:rsidRPr="00637460" w:rsidRDefault="009E5D35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E5D35" w:rsidRPr="00637460" w:rsidTr="004A57FA">
        <w:tc>
          <w:tcPr>
            <w:tcW w:w="889" w:type="dxa"/>
            <w:vMerge/>
          </w:tcPr>
          <w:p w:rsidR="009E5D35" w:rsidRPr="00637460" w:rsidRDefault="009E5D35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9E5D35" w:rsidRPr="00637460" w:rsidTr="00AE3122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E5D35" w:rsidRPr="00637460" w:rsidTr="00AE3122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8</w:t>
            </w: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E5D35" w:rsidRPr="00637460" w:rsidTr="004A57FA">
        <w:tc>
          <w:tcPr>
            <w:tcW w:w="889" w:type="dxa"/>
            <w:vMerge w:val="restart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1.2.1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9E5D35" w:rsidRPr="00637460" w:rsidTr="00AE3122">
        <w:tc>
          <w:tcPr>
            <w:tcW w:w="889" w:type="dxa"/>
            <w:vMerge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9E5D35" w:rsidRPr="00637460" w:rsidTr="004A57FA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9E5D35" w:rsidRPr="00637460" w:rsidRDefault="009E5D3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E5D35" w:rsidRPr="00637460" w:rsidTr="004A57FA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9E5D35" w:rsidRPr="00637460" w:rsidRDefault="009E5D3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E5D35" w:rsidRPr="00637460" w:rsidRDefault="009E5D35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E5D35" w:rsidRPr="00637460" w:rsidTr="004A57FA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E5D35" w:rsidRPr="00637460" w:rsidTr="00AE3122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9E5D35" w:rsidRPr="00637460" w:rsidTr="00AE3122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9E5D35" w:rsidRPr="00637460" w:rsidTr="00AE3122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91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E5D35" w:rsidRPr="00637460" w:rsidTr="004A57FA">
        <w:tc>
          <w:tcPr>
            <w:tcW w:w="889" w:type="dxa"/>
          </w:tcPr>
          <w:p w:rsidR="009E5D35" w:rsidRPr="00637460" w:rsidRDefault="009E5D35" w:rsidP="009822A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E5D35" w:rsidRPr="00637460" w:rsidTr="00AE3122">
        <w:tc>
          <w:tcPr>
            <w:tcW w:w="889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9E5D35" w:rsidRPr="00637460" w:rsidRDefault="009E5D35" w:rsidP="009822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E5D35" w:rsidRPr="00637460" w:rsidTr="00AE3122">
        <w:tc>
          <w:tcPr>
            <w:tcW w:w="889" w:type="dxa"/>
            <w:vMerge w:val="restart"/>
          </w:tcPr>
          <w:p w:rsidR="009E5D35" w:rsidRPr="00637460" w:rsidRDefault="009E5D35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9E5D35" w:rsidRPr="00637460" w:rsidRDefault="009E5D35" w:rsidP="009822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33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9E5D35" w:rsidRPr="00637460" w:rsidTr="00AE3122">
        <w:tc>
          <w:tcPr>
            <w:tcW w:w="889" w:type="dxa"/>
            <w:vMerge/>
          </w:tcPr>
          <w:p w:rsidR="009E5D35" w:rsidRPr="00637460" w:rsidRDefault="009E5D35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9E5D35" w:rsidRPr="00637460" w:rsidRDefault="009E5D35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9E5D35" w:rsidRPr="00637460" w:rsidRDefault="009E5D3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33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9E5D35" w:rsidRPr="00637460" w:rsidRDefault="009E5D35" w:rsidP="009822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9822A6" w:rsidRPr="00637460" w:rsidTr="004A57FA">
        <w:tc>
          <w:tcPr>
            <w:tcW w:w="889" w:type="dxa"/>
            <w:vMerge/>
          </w:tcPr>
          <w:p w:rsidR="009822A6" w:rsidRPr="00637460" w:rsidRDefault="009822A6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9822A6" w:rsidRPr="00637460" w:rsidRDefault="009822A6" w:rsidP="009822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9822A6" w:rsidRPr="00637460" w:rsidRDefault="009822A6" w:rsidP="009822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9E5D35" w:rsidRDefault="009E5D35" w:rsidP="009822A6">
      <w:pPr>
        <w:spacing w:before="0" w:after="0"/>
        <w:rPr>
          <w:color w:val="000000" w:themeColor="text1"/>
          <w:sz w:val="20"/>
        </w:rPr>
      </w:pP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9822A6" w:rsidRPr="00637460" w:rsidRDefault="009822A6" w:rsidP="009822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br w:type="page"/>
      </w:r>
      <w:r w:rsidRPr="00637460">
        <w:rPr>
          <w:rFonts w:ascii="Times New Roman" w:hAnsi="Times New Roman"/>
          <w:b/>
          <w:color w:val="000000" w:themeColor="text1"/>
        </w:rPr>
        <w:lastRenderedPageBreak/>
        <w:t>5. Содержание дисциплины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442"/>
        <w:gridCol w:w="5803"/>
      </w:tblGrid>
      <w:tr w:rsidR="009822A6" w:rsidRPr="00637460" w:rsidTr="004A57FA">
        <w:trPr>
          <w:tblHeader/>
        </w:trPr>
        <w:tc>
          <w:tcPr>
            <w:tcW w:w="249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№ п/п</w:t>
            </w:r>
          </w:p>
        </w:tc>
        <w:tc>
          <w:tcPr>
            <w:tcW w:w="1770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Наименование темы дисциплины</w:t>
            </w:r>
          </w:p>
        </w:tc>
        <w:tc>
          <w:tcPr>
            <w:tcW w:w="2981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center"/>
              <w:rPr>
                <w:b/>
                <w:bCs/>
                <w:snapToGrid w:val="0"/>
                <w:color w:val="000000" w:themeColor="text1"/>
                <w:sz w:val="20"/>
              </w:rPr>
            </w:pPr>
            <w:r w:rsidRPr="00637460">
              <w:rPr>
                <w:b/>
                <w:bCs/>
                <w:snapToGrid w:val="0"/>
                <w:color w:val="000000" w:themeColor="text1"/>
                <w:sz w:val="20"/>
              </w:rPr>
              <w:t>Дидактические единицы тем дисциплины</w:t>
            </w:r>
          </w:p>
        </w:tc>
      </w:tr>
      <w:tr w:rsidR="009822A6" w:rsidRPr="00637460" w:rsidTr="004A57FA">
        <w:trPr>
          <w:tblHeader/>
        </w:trPr>
        <w:tc>
          <w:tcPr>
            <w:tcW w:w="249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</w:t>
            </w:r>
          </w:p>
        </w:tc>
        <w:tc>
          <w:tcPr>
            <w:tcW w:w="1770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Теоретико-методологические и концептуальные основы инклюзивной психологии и инклюзивного образования</w:t>
            </w:r>
          </w:p>
        </w:tc>
        <w:tc>
          <w:tcPr>
            <w:tcW w:w="2981" w:type="pct"/>
            <w:vAlign w:val="center"/>
          </w:tcPr>
          <w:p w:rsidR="009822A6" w:rsidRPr="00637460" w:rsidRDefault="009822A6" w:rsidP="009822A6">
            <w:pPr>
              <w:pStyle w:val="TableParagraph"/>
              <w:jc w:val="both"/>
              <w:rPr>
                <w:color w:val="000000" w:themeColor="text1"/>
                <w:sz w:val="20"/>
                <w:lang w:val="ru-RU"/>
              </w:rPr>
            </w:pP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Общие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20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представления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20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 xml:space="preserve">об </w:t>
            </w:r>
            <w:r w:rsidRPr="00637460">
              <w:rPr>
                <w:i/>
                <w:color w:val="000000" w:themeColor="text1"/>
                <w:sz w:val="20"/>
                <w:lang w:val="ru-RU"/>
              </w:rPr>
              <w:t>инклюзивной</w:t>
            </w:r>
            <w:r w:rsidRPr="00637460">
              <w:rPr>
                <w:i/>
                <w:color w:val="000000" w:themeColor="text1"/>
                <w:spacing w:val="19"/>
                <w:sz w:val="20"/>
                <w:lang w:val="ru-RU"/>
              </w:rPr>
              <w:t xml:space="preserve"> </w:t>
            </w:r>
            <w:r w:rsidRPr="00637460">
              <w:rPr>
                <w:i/>
                <w:color w:val="000000" w:themeColor="text1"/>
                <w:sz w:val="20"/>
                <w:lang w:val="ru-RU"/>
              </w:rPr>
              <w:t>психологии</w:t>
            </w:r>
            <w:r w:rsidRPr="00637460">
              <w:rPr>
                <w:i/>
                <w:color w:val="000000" w:themeColor="text1"/>
                <w:spacing w:val="20"/>
                <w:sz w:val="20"/>
                <w:lang w:val="ru-RU"/>
              </w:rPr>
              <w:t xml:space="preserve"> </w:t>
            </w:r>
            <w:r w:rsidRPr="00637460">
              <w:rPr>
                <w:i/>
                <w:color w:val="000000" w:themeColor="text1"/>
                <w:sz w:val="20"/>
                <w:lang w:val="ru-RU"/>
              </w:rPr>
              <w:t>и</w:t>
            </w:r>
            <w:r w:rsidRPr="00637460">
              <w:rPr>
                <w:i/>
                <w:color w:val="000000" w:themeColor="text1"/>
                <w:spacing w:val="20"/>
                <w:sz w:val="20"/>
                <w:lang w:val="ru-RU"/>
              </w:rPr>
              <w:t xml:space="preserve"> </w:t>
            </w:r>
            <w:r w:rsidRPr="00637460">
              <w:rPr>
                <w:i/>
                <w:color w:val="000000" w:themeColor="text1"/>
                <w:sz w:val="20"/>
                <w:lang w:val="ru-RU"/>
              </w:rPr>
              <w:t>инклюзивном</w:t>
            </w:r>
            <w:r w:rsidRPr="00637460">
              <w:rPr>
                <w:i/>
                <w:color w:val="000000" w:themeColor="text1"/>
                <w:spacing w:val="-1"/>
                <w:sz w:val="20"/>
                <w:lang w:val="ru-RU"/>
              </w:rPr>
              <w:t xml:space="preserve"> </w:t>
            </w:r>
            <w:r w:rsidRPr="00637460">
              <w:rPr>
                <w:i/>
                <w:color w:val="000000" w:themeColor="text1"/>
                <w:sz w:val="20"/>
                <w:lang w:val="ru-RU"/>
              </w:rPr>
              <w:t>образовании.</w:t>
            </w:r>
            <w:r w:rsidRPr="00637460">
              <w:rPr>
                <w:color w:val="000000" w:themeColor="text1"/>
                <w:sz w:val="20"/>
                <w:lang w:val="ru-RU"/>
              </w:rPr>
              <w:t xml:space="preserve"> </w:t>
            </w:r>
          </w:p>
          <w:p w:rsidR="009822A6" w:rsidRPr="00637460" w:rsidRDefault="009822A6" w:rsidP="009822A6">
            <w:pPr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Аспекты инклюзивной психологии и инклюзивного образования с точки зрения философии и культурологии. Развитие концепции инклюзивного образования. Цель и задачи инклюзивного образования лиц с ограниченными возможностями здоровья.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Инклюзивное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5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образование</w:t>
            </w:r>
          </w:p>
          <w:p w:rsidR="009822A6" w:rsidRPr="00637460" w:rsidRDefault="009822A6" w:rsidP="009822A6">
            <w:pPr>
              <w:suppressAutoHyphens/>
              <w:spacing w:before="0" w:after="0"/>
              <w:jc w:val="both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</w:t>
            </w:r>
            <w:r w:rsidRPr="00637460">
              <w:rPr>
                <w:i/>
                <w:color w:val="000000" w:themeColor="text1"/>
                <w:spacing w:val="-2"/>
                <w:sz w:val="20"/>
              </w:rPr>
              <w:t xml:space="preserve"> </w:t>
            </w:r>
            <w:r w:rsidRPr="00637460">
              <w:rPr>
                <w:i/>
                <w:color w:val="000000" w:themeColor="text1"/>
                <w:sz w:val="20"/>
              </w:rPr>
              <w:t>современном</w:t>
            </w:r>
            <w:r w:rsidRPr="00637460">
              <w:rPr>
                <w:i/>
                <w:color w:val="000000" w:themeColor="text1"/>
                <w:spacing w:val="-1"/>
                <w:sz w:val="20"/>
              </w:rPr>
              <w:t xml:space="preserve"> </w:t>
            </w:r>
            <w:r w:rsidRPr="00637460">
              <w:rPr>
                <w:i/>
                <w:color w:val="000000" w:themeColor="text1"/>
                <w:sz w:val="20"/>
              </w:rPr>
              <w:t>мире.</w:t>
            </w:r>
          </w:p>
          <w:p w:rsidR="009822A6" w:rsidRPr="00637460" w:rsidRDefault="009822A6" w:rsidP="009822A6">
            <w:pPr>
              <w:suppressAutoHyphens/>
              <w:spacing w:before="0" w:after="0"/>
              <w:jc w:val="both"/>
              <w:rPr>
                <w:bCs/>
                <w:snapToGrid w:val="0"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Многообразие подходов к интерпретации понятия «Инклюзивное образование». Отношение общества к людям с ограниченными возможностями здоровья. Различные модели инклюзивного образования. Проблемы и перспективы образовательной интеграции и социальной адаптации лиц с ограниченными возможностями здоровья.</w:t>
            </w:r>
          </w:p>
        </w:tc>
      </w:tr>
      <w:tr w:rsidR="009822A6" w:rsidRPr="00637460" w:rsidTr="004A57FA">
        <w:trPr>
          <w:tblHeader/>
        </w:trPr>
        <w:tc>
          <w:tcPr>
            <w:tcW w:w="249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</w:t>
            </w:r>
          </w:p>
        </w:tc>
        <w:tc>
          <w:tcPr>
            <w:tcW w:w="1770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Психология</w:t>
            </w:r>
            <w:r w:rsidRPr="00637460">
              <w:rPr>
                <w:color w:val="000000" w:themeColor="text1"/>
                <w:spacing w:val="24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инклюзивного</w:t>
            </w:r>
            <w:r w:rsidRPr="00637460">
              <w:rPr>
                <w:color w:val="000000" w:themeColor="text1"/>
                <w:spacing w:val="-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образования</w:t>
            </w:r>
          </w:p>
        </w:tc>
        <w:tc>
          <w:tcPr>
            <w:tcW w:w="2981" w:type="pct"/>
            <w:vAlign w:val="center"/>
          </w:tcPr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Психология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16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инклюзивного</w:t>
            </w:r>
            <w:r w:rsidR="00AD208B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образования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-3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в школе.</w:t>
            </w: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Образовательная среда как аспект социально-психологической адаптации детей с ограниченными возможностями здоровья. Психологическая типология и коррекция отклоняющегося развития детей. Ресурсное обеспечение инклюзивного образования как новая технология инклюзивного процесса. Технологии психолого-педагогического сопровождения инклюзивного процесса. Система психологического сопровождения детей с отклонениями в развитии, их семьи, здоровых детей, учителей.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Психология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18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инклюзивного образования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-4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в</w:t>
            </w:r>
            <w:r w:rsidRPr="00637460">
              <w:rPr>
                <w:rFonts w:ascii="Times New Roman" w:hAnsi="Times New Roman"/>
                <w:i/>
                <w:color w:val="000000" w:themeColor="text1"/>
                <w:spacing w:val="-1"/>
                <w:sz w:val="20"/>
                <w:szCs w:val="20"/>
                <w:lang w:val="ru-RU"/>
              </w:rPr>
              <w:t xml:space="preserve"> </w:t>
            </w: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ВУЗе.</w:t>
            </w: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Нормативная и правовая база получения высшего образования обучающихся с ограниченными возможностями здоровья. Формирование доступной образовательной среды. Технологии психолого-педагогического сопровождения обучающихся с различными видами ограниченных возможностей здоровья. Организация образовательного процесса с применением электронного обучения и дистанционных образовательных технологий. Общие правила этикета общения с лицами с различными видами ограниченных возможностей здоровья.</w:t>
            </w:r>
          </w:p>
        </w:tc>
      </w:tr>
      <w:tr w:rsidR="009822A6" w:rsidRPr="00637460" w:rsidTr="004A57FA">
        <w:trPr>
          <w:tblHeader/>
        </w:trPr>
        <w:tc>
          <w:tcPr>
            <w:tcW w:w="249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3.</w:t>
            </w:r>
          </w:p>
        </w:tc>
        <w:tc>
          <w:tcPr>
            <w:tcW w:w="1770" w:type="pct"/>
            <w:vAlign w:val="center"/>
          </w:tcPr>
          <w:p w:rsidR="009822A6" w:rsidRPr="00637460" w:rsidRDefault="009822A6" w:rsidP="009822A6">
            <w:pPr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Инклюзивное обучение людей с различными нарушениями в развитии</w:t>
            </w:r>
          </w:p>
        </w:tc>
        <w:tc>
          <w:tcPr>
            <w:tcW w:w="2981" w:type="pct"/>
            <w:vAlign w:val="center"/>
          </w:tcPr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 xml:space="preserve">Инклюзивное обучение людей с нарушениями слуха, с нарушениями </w:t>
            </w:r>
            <w:proofErr w:type="spellStart"/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опорнодвигательного</w:t>
            </w:r>
            <w:proofErr w:type="spellEnd"/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 xml:space="preserve"> аппарата, с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тяжелыми нарушениями речи.</w:t>
            </w: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Доступность инклюзивного обучения для людей с нарушением слуховой функции, с нарушениями функций опорно-двигательного аппарата, с нарушениями в эмоционально-волевой сферы, с нарушением речи. Финансовая и социальная доступность. Организация процесса обучения с применением электронного обучения и дистанционных образовательных технологий.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  <w:t>Инклюзивное обучение людей с задержкой психического развития, с нарушениями интеллекта, с расстройствами аутистического спектра.</w:t>
            </w: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9822A6" w:rsidRPr="00637460" w:rsidRDefault="009822A6" w:rsidP="009822A6">
            <w:pPr>
              <w:pStyle w:val="TableParagraph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ru-RU"/>
              </w:rPr>
            </w:pPr>
            <w:r w:rsidRPr="0063746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Инклюзивное обучение людей с нарушениями психического развития (задержка психического развития); людей, имеющими сенсорные или интеллектуальные нарушения, расстройства аутистического спектра. Знания и специальные методики преподавания с данными группами. Организация процесса обучения с применением электронного обучения и дистанционных образовательных технологий.</w:t>
            </w:r>
          </w:p>
        </w:tc>
      </w:tr>
    </w:tbl>
    <w:p w:rsidR="009822A6" w:rsidRPr="00637460" w:rsidRDefault="009822A6" w:rsidP="009822A6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suppressAutoHyphens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5.2 Занятия лекционного и семинарского типа</w:t>
      </w:r>
    </w:p>
    <w:p w:rsidR="009822A6" w:rsidRPr="00637460" w:rsidRDefault="009822A6" w:rsidP="009822A6">
      <w:pPr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9822A6" w:rsidRPr="00637460" w:rsidRDefault="009822A6" w:rsidP="009822A6">
      <w:pPr>
        <w:tabs>
          <w:tab w:val="left" w:pos="709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«Теоретико-методологические и концептуальные основы инклюзивной психологии и инклюзивного образования».</w:t>
      </w:r>
    </w:p>
    <w:p w:rsidR="009822A6" w:rsidRPr="00637460" w:rsidRDefault="009822A6" w:rsidP="009822A6">
      <w:pPr>
        <w:pStyle w:val="TableParagraph"/>
        <w:tabs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  <w:lang w:val="ru-RU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1.</w:t>
      </w:r>
      <w:r w:rsidRPr="00637460">
        <w:rPr>
          <w:rFonts w:ascii="Times New Roman" w:hAnsi="Times New Roman"/>
          <w:color w:val="000000" w:themeColor="text1"/>
          <w:spacing w:val="21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Общие</w:t>
      </w:r>
      <w:r w:rsidRPr="00637460">
        <w:rPr>
          <w:rFonts w:ascii="Times New Roman" w:hAnsi="Times New Roman"/>
          <w:color w:val="000000" w:themeColor="text1"/>
          <w:spacing w:val="20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представления</w:t>
      </w:r>
      <w:r w:rsidRPr="00637460">
        <w:rPr>
          <w:rFonts w:ascii="Times New Roman" w:hAnsi="Times New Roman"/>
          <w:color w:val="000000" w:themeColor="text1"/>
          <w:spacing w:val="20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об инклюзивной</w:t>
      </w:r>
      <w:r w:rsidRPr="00637460">
        <w:rPr>
          <w:rFonts w:ascii="Times New Roman" w:hAnsi="Times New Roman"/>
          <w:color w:val="000000" w:themeColor="text1"/>
          <w:spacing w:val="19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психологии</w:t>
      </w:r>
      <w:r w:rsidRPr="00637460">
        <w:rPr>
          <w:rFonts w:ascii="Times New Roman" w:hAnsi="Times New Roman"/>
          <w:color w:val="000000" w:themeColor="text1"/>
          <w:spacing w:val="20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и</w:t>
      </w:r>
      <w:r w:rsidRPr="00637460">
        <w:rPr>
          <w:rFonts w:ascii="Times New Roman" w:hAnsi="Times New Roman"/>
          <w:color w:val="000000" w:themeColor="text1"/>
          <w:spacing w:val="20"/>
          <w:sz w:val="20"/>
          <w:szCs w:val="20"/>
          <w:lang w:val="ru-RU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инклю</w:t>
      </w:r>
      <w:proofErr w:type="spellEnd"/>
      <w:r w:rsidRPr="00637460">
        <w:rPr>
          <w:rFonts w:ascii="Times New Roman" w:hAnsi="Times New Roman"/>
          <w:color w:val="000000" w:themeColor="text1"/>
          <w:spacing w:val="-57"/>
          <w:sz w:val="20"/>
          <w:szCs w:val="20"/>
          <w:lang w:val="ru-RU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зивном</w:t>
      </w:r>
      <w:proofErr w:type="spellEnd"/>
      <w:r w:rsidRPr="00637460">
        <w:rPr>
          <w:rFonts w:ascii="Times New Roman" w:hAnsi="Times New Roman"/>
          <w:color w:val="000000" w:themeColor="text1"/>
          <w:spacing w:val="-1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образовании</w:t>
      </w:r>
      <w:r w:rsidRPr="00637460">
        <w:rPr>
          <w:color w:val="000000" w:themeColor="text1"/>
          <w:sz w:val="20"/>
          <w:szCs w:val="20"/>
          <w:lang w:val="ru-RU"/>
        </w:rPr>
        <w:t>.</w:t>
      </w:r>
    </w:p>
    <w:p w:rsidR="009822A6" w:rsidRPr="00637460" w:rsidRDefault="009822A6" w:rsidP="009822A6">
      <w:pPr>
        <w:pStyle w:val="TableParagraph"/>
        <w:tabs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  <w:lang w:val="ru-RU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2. Инклюзивное</w:t>
      </w:r>
      <w:r w:rsidRPr="00637460">
        <w:rPr>
          <w:rFonts w:ascii="Times New Roman" w:hAnsi="Times New Roman"/>
          <w:color w:val="000000" w:themeColor="text1"/>
          <w:spacing w:val="5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образование в</w:t>
      </w:r>
      <w:r w:rsidRPr="00637460">
        <w:rPr>
          <w:rFonts w:ascii="Times New Roman" w:hAnsi="Times New Roman"/>
          <w:color w:val="000000" w:themeColor="text1"/>
          <w:spacing w:val="-2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современном</w:t>
      </w:r>
      <w:r w:rsidRPr="00637460">
        <w:rPr>
          <w:rFonts w:ascii="Times New Roman" w:hAnsi="Times New Roman"/>
          <w:color w:val="000000" w:themeColor="text1"/>
          <w:spacing w:val="-1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мире.</w:t>
      </w:r>
    </w:p>
    <w:p w:rsidR="009822A6" w:rsidRPr="00637460" w:rsidRDefault="009822A6" w:rsidP="009822A6">
      <w:pPr>
        <w:tabs>
          <w:tab w:val="left" w:pos="709"/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</w:p>
    <w:p w:rsidR="009822A6" w:rsidRPr="00637460" w:rsidRDefault="009822A6" w:rsidP="009822A6">
      <w:pPr>
        <w:tabs>
          <w:tab w:val="left" w:pos="709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</w:t>
      </w:r>
      <w:r w:rsidRPr="00637460">
        <w:rPr>
          <w:b/>
          <w:color w:val="000000" w:themeColor="text1"/>
          <w:spacing w:val="24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2.</w:t>
      </w:r>
      <w:r w:rsidRPr="00637460">
        <w:rPr>
          <w:b/>
          <w:color w:val="000000" w:themeColor="text1"/>
          <w:spacing w:val="26"/>
          <w:sz w:val="20"/>
        </w:rPr>
        <w:t xml:space="preserve"> «</w:t>
      </w:r>
      <w:r w:rsidRPr="00637460">
        <w:rPr>
          <w:b/>
          <w:color w:val="000000" w:themeColor="text1"/>
          <w:sz w:val="20"/>
        </w:rPr>
        <w:t>Психология</w:t>
      </w:r>
      <w:r w:rsidRPr="00637460">
        <w:rPr>
          <w:b/>
          <w:color w:val="000000" w:themeColor="text1"/>
          <w:spacing w:val="24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инклюзивного</w:t>
      </w:r>
      <w:r w:rsidRPr="00637460">
        <w:rPr>
          <w:b/>
          <w:color w:val="000000" w:themeColor="text1"/>
          <w:spacing w:val="-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образования».</w:t>
      </w:r>
    </w:p>
    <w:p w:rsidR="009822A6" w:rsidRPr="00637460" w:rsidRDefault="009822A6" w:rsidP="009822A6">
      <w:pPr>
        <w:pStyle w:val="TableParagraph"/>
        <w:tabs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  <w:lang w:val="ru-RU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1.</w:t>
      </w:r>
      <w:r w:rsidRPr="00637460">
        <w:rPr>
          <w:rFonts w:ascii="Times New Roman" w:hAnsi="Times New Roman"/>
          <w:color w:val="000000" w:themeColor="text1"/>
          <w:spacing w:val="21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Психология</w:t>
      </w:r>
      <w:r w:rsidRPr="00637460">
        <w:rPr>
          <w:rFonts w:ascii="Times New Roman" w:hAnsi="Times New Roman"/>
          <w:color w:val="000000" w:themeColor="text1"/>
          <w:spacing w:val="16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инклюзивного образования</w:t>
      </w:r>
      <w:r w:rsidRPr="00637460">
        <w:rPr>
          <w:rFonts w:ascii="Times New Roman" w:hAnsi="Times New Roman"/>
          <w:color w:val="000000" w:themeColor="text1"/>
          <w:spacing w:val="-3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в школе</w:t>
      </w:r>
      <w:r w:rsidRPr="00637460">
        <w:rPr>
          <w:color w:val="000000" w:themeColor="text1"/>
          <w:sz w:val="20"/>
          <w:szCs w:val="20"/>
          <w:lang w:val="ru-RU"/>
        </w:rPr>
        <w:t>.</w:t>
      </w:r>
      <w:r w:rsidRPr="00637460">
        <w:rPr>
          <w:bCs/>
          <w:iCs/>
          <w:color w:val="000000" w:themeColor="text1"/>
          <w:sz w:val="20"/>
          <w:szCs w:val="20"/>
          <w:lang w:val="ru-RU"/>
        </w:rPr>
        <w:t xml:space="preserve"> </w:t>
      </w:r>
    </w:p>
    <w:p w:rsidR="009822A6" w:rsidRPr="00637460" w:rsidRDefault="009822A6" w:rsidP="009822A6">
      <w:pPr>
        <w:pStyle w:val="TableParagraph"/>
        <w:tabs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  <w:lang w:val="ru-RU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2. </w:t>
      </w:r>
      <w:r w:rsidRPr="00637460">
        <w:rPr>
          <w:rFonts w:ascii="Times New Roman" w:hAnsi="Times New Roman"/>
          <w:color w:val="000000" w:themeColor="text1"/>
          <w:spacing w:val="17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Психология</w:t>
      </w:r>
      <w:r w:rsidRPr="00637460">
        <w:rPr>
          <w:rFonts w:ascii="Times New Roman" w:hAnsi="Times New Roman"/>
          <w:color w:val="000000" w:themeColor="text1"/>
          <w:spacing w:val="18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инклюзивного образования</w:t>
      </w:r>
      <w:r w:rsidRPr="00637460">
        <w:rPr>
          <w:rFonts w:ascii="Times New Roman" w:hAnsi="Times New Roman"/>
          <w:color w:val="000000" w:themeColor="text1"/>
          <w:spacing w:val="-4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в</w:t>
      </w:r>
      <w:r w:rsidRPr="00637460">
        <w:rPr>
          <w:rFonts w:ascii="Times New Roman" w:hAnsi="Times New Roman"/>
          <w:color w:val="000000" w:themeColor="text1"/>
          <w:spacing w:val="-1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ВУЗе.</w:t>
      </w:r>
    </w:p>
    <w:p w:rsidR="009822A6" w:rsidRPr="00637460" w:rsidRDefault="009822A6" w:rsidP="009822A6">
      <w:pPr>
        <w:tabs>
          <w:tab w:val="left" w:pos="709"/>
          <w:tab w:val="left" w:pos="1080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tabs>
          <w:tab w:val="left" w:pos="709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</w:t>
      </w:r>
      <w:r w:rsidRPr="00637460">
        <w:rPr>
          <w:b/>
          <w:color w:val="000000" w:themeColor="text1"/>
          <w:spacing w:val="24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3.</w:t>
      </w:r>
      <w:r w:rsidRPr="00637460">
        <w:rPr>
          <w:b/>
          <w:color w:val="000000" w:themeColor="text1"/>
          <w:spacing w:val="26"/>
          <w:sz w:val="20"/>
        </w:rPr>
        <w:t xml:space="preserve"> «</w:t>
      </w:r>
      <w:r w:rsidRPr="00637460">
        <w:rPr>
          <w:b/>
          <w:color w:val="000000" w:themeColor="text1"/>
          <w:sz w:val="20"/>
        </w:rPr>
        <w:t>Инклюзивное обучение людей с различными нарушениями в развитии».</w:t>
      </w:r>
    </w:p>
    <w:p w:rsidR="009822A6" w:rsidRPr="00637460" w:rsidRDefault="009822A6" w:rsidP="009822A6">
      <w:pPr>
        <w:pStyle w:val="TableParagraph"/>
        <w:tabs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  <w:lang w:val="ru-RU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 1.</w:t>
      </w:r>
      <w:r w:rsidRPr="00637460">
        <w:rPr>
          <w:rFonts w:ascii="Times New Roman" w:hAnsi="Times New Roman"/>
          <w:color w:val="000000" w:themeColor="text1"/>
          <w:spacing w:val="21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Инклюзивное обучение людей с нарушениями слуха, с нарушениями </w:t>
      </w:r>
      <w:proofErr w:type="spellStart"/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опорнодвигательного</w:t>
      </w:r>
      <w:proofErr w:type="spellEnd"/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 аппарата, с тяжёлыми нарушениями речи. </w:t>
      </w:r>
    </w:p>
    <w:p w:rsidR="009822A6" w:rsidRPr="00637460" w:rsidRDefault="009822A6" w:rsidP="009822A6">
      <w:pPr>
        <w:tabs>
          <w:tab w:val="left" w:pos="709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Инклюзивное обучение людей с задержкой психического развития, с нарушениями интеллекта, с расстройствами аутистического спектра.</w:t>
      </w:r>
    </w:p>
    <w:p w:rsidR="009822A6" w:rsidRPr="00637460" w:rsidRDefault="009822A6" w:rsidP="009822A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suppressAutoHyphens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9822A6" w:rsidRPr="00637460" w:rsidRDefault="009822A6" w:rsidP="009822A6">
      <w:pPr>
        <w:tabs>
          <w:tab w:val="left" w:pos="709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«Теоретико-методологические и концептуальные основы инклюзивной психологии и инклюзивного образования».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</w:t>
      </w:r>
      <w:r w:rsidRPr="00637460">
        <w:rPr>
          <w:color w:val="000000" w:themeColor="text1"/>
          <w:sz w:val="20"/>
        </w:rPr>
        <w:tab/>
        <w:t>В чём суть проблемы интеграции людей с ограниченными возможностями здоровья в общество?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</w:t>
      </w:r>
      <w:r w:rsidRPr="00637460">
        <w:rPr>
          <w:color w:val="000000" w:themeColor="text1"/>
          <w:sz w:val="20"/>
        </w:rPr>
        <w:tab/>
        <w:t>В чём состоят позитивные и негативные моменты инклюзивного образования?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</w:t>
      </w:r>
      <w:r w:rsidRPr="00637460">
        <w:rPr>
          <w:color w:val="000000" w:themeColor="text1"/>
          <w:sz w:val="20"/>
        </w:rPr>
        <w:tab/>
        <w:t>В чём состоят позитивные и негативные моменты специального образования?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</w:t>
      </w:r>
      <w:r w:rsidRPr="00637460">
        <w:rPr>
          <w:color w:val="000000" w:themeColor="text1"/>
          <w:sz w:val="20"/>
        </w:rPr>
        <w:tab/>
        <w:t>Что общего и в чём различия между такими понятиями, как: «интеграция», «</w:t>
      </w:r>
      <w:proofErr w:type="spellStart"/>
      <w:r w:rsidRPr="00637460">
        <w:rPr>
          <w:color w:val="000000" w:themeColor="text1"/>
          <w:sz w:val="20"/>
        </w:rPr>
        <w:t>мэйнстим</w:t>
      </w:r>
      <w:proofErr w:type="spellEnd"/>
      <w:r w:rsidRPr="00637460">
        <w:rPr>
          <w:color w:val="000000" w:themeColor="text1"/>
          <w:sz w:val="20"/>
        </w:rPr>
        <w:t>», «инклюзия»?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</w:t>
      </w:r>
      <w:r w:rsidRPr="00637460">
        <w:rPr>
          <w:color w:val="000000" w:themeColor="text1"/>
          <w:sz w:val="20"/>
        </w:rPr>
        <w:tab/>
        <w:t>Какие задачи стоят перед психологом, работающим в инклюзивном образовательном учреждении?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</w:t>
      </w:r>
      <w:r w:rsidRPr="00637460">
        <w:rPr>
          <w:color w:val="000000" w:themeColor="text1"/>
          <w:sz w:val="20"/>
        </w:rPr>
        <w:tab/>
        <w:t>Каковы основные исторические этапы становления и развития инклюзивной психологии и инклюзивного образования?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</w:t>
      </w:r>
      <w:r w:rsidRPr="00637460">
        <w:rPr>
          <w:color w:val="000000" w:themeColor="text1"/>
          <w:sz w:val="20"/>
        </w:rPr>
        <w:tab/>
        <w:t>Какие вы знаете основные модели инклюзивного образования?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</w:t>
      </w:r>
      <w:r w:rsidRPr="00637460">
        <w:rPr>
          <w:color w:val="000000" w:themeColor="text1"/>
          <w:sz w:val="20"/>
        </w:rPr>
        <w:tab/>
        <w:t>Каковы на Ваш взгляд перспективы развития инклюзивного образования в России?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</w:t>
      </w:r>
      <w:r w:rsidRPr="00637460">
        <w:rPr>
          <w:color w:val="000000" w:themeColor="text1"/>
          <w:sz w:val="20"/>
        </w:rPr>
        <w:tab/>
        <w:t>Какие требования предъявляются к личности педагога в системе инклюзивного образования?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</w:t>
      </w:r>
      <w:r w:rsidRPr="00637460">
        <w:rPr>
          <w:color w:val="000000" w:themeColor="text1"/>
          <w:sz w:val="20"/>
        </w:rPr>
        <w:tab/>
        <w:t>Что такое концепция психолого-педагогического сопровождения людей с ОВЗ?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</w:t>
      </w:r>
      <w:r w:rsidRPr="00637460">
        <w:rPr>
          <w:color w:val="000000" w:themeColor="text1"/>
          <w:sz w:val="20"/>
        </w:rPr>
        <w:tab/>
        <w:t>Что такое школьный консилиум?</w:t>
      </w:r>
    </w:p>
    <w:p w:rsidR="009822A6" w:rsidRPr="00637460" w:rsidRDefault="009822A6" w:rsidP="009822A6">
      <w:pPr>
        <w:tabs>
          <w:tab w:val="left" w:pos="709"/>
          <w:tab w:val="left" w:pos="9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12.</w:t>
      </w:r>
      <w:r w:rsidRPr="00637460">
        <w:rPr>
          <w:color w:val="000000" w:themeColor="text1"/>
          <w:sz w:val="20"/>
        </w:rPr>
        <w:tab/>
        <w:t>Кто нуждается в психологической поддержке в инклюзивном процессе?</w:t>
      </w:r>
    </w:p>
    <w:p w:rsidR="009822A6" w:rsidRPr="00637460" w:rsidRDefault="009822A6" w:rsidP="009822A6">
      <w:pPr>
        <w:spacing w:before="0" w:after="0"/>
        <w:ind w:firstLine="709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tabs>
          <w:tab w:val="left" w:pos="709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</w:t>
      </w:r>
      <w:r w:rsidRPr="00637460">
        <w:rPr>
          <w:b/>
          <w:color w:val="000000" w:themeColor="text1"/>
          <w:spacing w:val="24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2.</w:t>
      </w:r>
      <w:r w:rsidRPr="00637460">
        <w:rPr>
          <w:b/>
          <w:color w:val="000000" w:themeColor="text1"/>
          <w:spacing w:val="26"/>
          <w:sz w:val="20"/>
        </w:rPr>
        <w:t xml:space="preserve"> «</w:t>
      </w:r>
      <w:r w:rsidRPr="00637460">
        <w:rPr>
          <w:b/>
          <w:color w:val="000000" w:themeColor="text1"/>
          <w:sz w:val="20"/>
        </w:rPr>
        <w:t>Психология</w:t>
      </w:r>
      <w:r w:rsidRPr="00637460">
        <w:rPr>
          <w:b/>
          <w:color w:val="000000" w:themeColor="text1"/>
          <w:spacing w:val="24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инклюзивного</w:t>
      </w:r>
      <w:r w:rsidRPr="00637460">
        <w:rPr>
          <w:b/>
          <w:color w:val="000000" w:themeColor="text1"/>
          <w:spacing w:val="-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образования».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суть проблемы компенсации нарушенных психических функций?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основные виды компенсации нарушенных функций Вы знаете?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состоит вклад советского психолога Л.С. Выготского в разработку проблемы компенсации нарушенных функций?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критерии нормального психического развития Вы знаете?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означают понятия: «среднестатистическая», «функциональная», «идеальная норма»?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относится к врождённым причинам аномального развития?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Назовите основные неблагоприятные социально-психологические факторы, влияющие на нарушение психического развития?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Назовите основные варианты психического </w:t>
      </w:r>
      <w:proofErr w:type="spellStart"/>
      <w:r w:rsidRPr="00637460">
        <w:rPr>
          <w:color w:val="000000" w:themeColor="text1"/>
          <w:sz w:val="20"/>
        </w:rPr>
        <w:t>дизонтогенеза</w:t>
      </w:r>
      <w:proofErr w:type="spellEnd"/>
      <w:r w:rsidRPr="00637460">
        <w:rPr>
          <w:color w:val="000000" w:themeColor="text1"/>
          <w:sz w:val="20"/>
        </w:rPr>
        <w:t>, которые рассматривал в своих научных работах советский и российский психолог В.В.Лебединский.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протекает динамика психического развития людей с олигофренией?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формы олигофрении выделяют в зависимости от степени выраженности нарушений психического недоразвития?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различие между олигофренией и задержанным психическим развитием?</w:t>
      </w:r>
    </w:p>
    <w:p w:rsidR="009822A6" w:rsidRPr="00637460" w:rsidRDefault="009822A6" w:rsidP="009822A6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Назовите особенности психического развития людей при эпилептической деменции?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tabs>
          <w:tab w:val="left" w:pos="709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</w:t>
      </w:r>
      <w:r w:rsidRPr="00637460">
        <w:rPr>
          <w:b/>
          <w:color w:val="000000" w:themeColor="text1"/>
          <w:spacing w:val="24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3.</w:t>
      </w:r>
      <w:r w:rsidRPr="00637460">
        <w:rPr>
          <w:b/>
          <w:color w:val="000000" w:themeColor="text1"/>
          <w:spacing w:val="26"/>
          <w:sz w:val="20"/>
        </w:rPr>
        <w:t xml:space="preserve"> «</w:t>
      </w:r>
      <w:r w:rsidRPr="00637460">
        <w:rPr>
          <w:b/>
          <w:color w:val="000000" w:themeColor="text1"/>
          <w:sz w:val="20"/>
        </w:rPr>
        <w:t>Инклюзивное обучение людей с различными нарушениями в развитии».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709"/>
          <w:tab w:val="left" w:pos="993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Назовите особенности психического развития детей при эпилептической деменции?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Назовите общие закономерности психического развития детей с патологией сенсорной сферы?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формы детского церебрального паралича Вы знаете?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Какова связь между тяжестью двигательного дефекта при ДЦП и прогнозом психического развития?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причины раннего детского аутизма?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типы детско-родительских отношений выделяют в семьях, имеющих детей с ограниченными возможностями здоровья?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состоят основные направления работы с семьей?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Опишите известные Вам методы психологической диагностики и коррекции детей с различными типами </w:t>
      </w:r>
      <w:proofErr w:type="spellStart"/>
      <w:r w:rsidRPr="00637460">
        <w:rPr>
          <w:color w:val="000000" w:themeColor="text1"/>
          <w:sz w:val="20"/>
        </w:rPr>
        <w:t>дизонтогенеза</w:t>
      </w:r>
      <w:proofErr w:type="spellEnd"/>
      <w:r w:rsidRPr="00637460">
        <w:rPr>
          <w:color w:val="000000" w:themeColor="text1"/>
          <w:sz w:val="20"/>
        </w:rPr>
        <w:t>.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Перечислите условия организации инклюзивного образования в ВУЗе.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709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Объясните, чем вызвана необходимость развития процесса инклюзии в обществе.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709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Обоснуйте принципы и способы разработки профилактических и коррекционно-развивающих программ для детей с ограниченными возможностями здоровья.</w:t>
      </w:r>
    </w:p>
    <w:p w:rsidR="009822A6" w:rsidRPr="00637460" w:rsidRDefault="009822A6" w:rsidP="009822A6">
      <w:pPr>
        <w:widowControl/>
        <w:numPr>
          <w:ilvl w:val="0"/>
          <w:numId w:val="16"/>
        </w:numPr>
        <w:tabs>
          <w:tab w:val="clear" w:pos="900"/>
          <w:tab w:val="left" w:pos="709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Выделите ключевые теоретические положения, лежащие в основе инклюзивного образования.</w:t>
      </w:r>
    </w:p>
    <w:p w:rsidR="009822A6" w:rsidRPr="00637460" w:rsidRDefault="009822A6" w:rsidP="009822A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9E5D35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9822A6" w:rsidRPr="00637460" w:rsidRDefault="009822A6" w:rsidP="009822A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9822A6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9822A6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9822A6" w:rsidRPr="00637460" w:rsidRDefault="009822A6" w:rsidP="009822A6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9822A6" w:rsidRPr="00637460" w:rsidRDefault="009822A6" w:rsidP="009822A6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9E5D35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44%</w:t>
      </w:r>
    </w:p>
    <w:p w:rsidR="009822A6" w:rsidRPr="00637460" w:rsidRDefault="009822A6" w:rsidP="009822A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9822A6" w:rsidRPr="00637460" w:rsidRDefault="009822A6" w:rsidP="009822A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9822A6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9822A6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9822A6" w:rsidRPr="00637460" w:rsidRDefault="009822A6" w:rsidP="009822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6" w:rsidRPr="00637460" w:rsidRDefault="009822A6" w:rsidP="009822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9822A6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A6" w:rsidRPr="00637460" w:rsidRDefault="009822A6" w:rsidP="009822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9822A6" w:rsidRPr="00637460" w:rsidRDefault="009822A6" w:rsidP="009822A6">
      <w:pPr>
        <w:widowControl/>
        <w:snapToGrid/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9822A6" w:rsidRPr="00637460" w:rsidRDefault="009822A6" w:rsidP="009822A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9822A6" w:rsidRPr="00637460" w:rsidRDefault="009822A6" w:rsidP="009822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9822A6" w:rsidRPr="00637460" w:rsidRDefault="009822A6" w:rsidP="009822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 «Введение в технологию обучения».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9822A6" w:rsidRPr="00637460" w:rsidRDefault="009822A6" w:rsidP="009822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9822A6" w:rsidRPr="00637460" w:rsidRDefault="009822A6" w:rsidP="009822A6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9822A6" w:rsidRPr="00637460" w:rsidRDefault="009822A6" w:rsidP="009822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C659E4" w:rsidRDefault="00C659E4" w:rsidP="00C659E4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C659E4" w:rsidRDefault="00C659E4" w:rsidP="00C659E4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C659E4" w:rsidRDefault="00C659E4" w:rsidP="00C659E4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C659E4" w:rsidRDefault="00C659E4" w:rsidP="00C659E4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C659E4" w:rsidRDefault="00C659E4" w:rsidP="00C659E4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б) для слабовидящих: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C659E4" w:rsidRDefault="00C659E4" w:rsidP="00C659E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9822A6" w:rsidRPr="00637460" w:rsidRDefault="00C659E4" w:rsidP="00C659E4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9822A6" w:rsidRPr="00637460" w:rsidRDefault="009822A6" w:rsidP="009822A6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9822A6" w:rsidRPr="00637460" w:rsidRDefault="009822A6" w:rsidP="009822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9822A6" w:rsidRPr="00637460" w:rsidRDefault="009822A6" w:rsidP="009822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9822A6" w:rsidRPr="00637460" w:rsidRDefault="009822A6" w:rsidP="009822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9822A6" w:rsidRPr="00637460" w:rsidRDefault="009822A6" w:rsidP="009822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9822A6" w:rsidRPr="00637460" w:rsidRDefault="009822A6" w:rsidP="009822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9822A6" w:rsidRPr="00637460" w:rsidRDefault="009822A6" w:rsidP="009822A6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822A6" w:rsidP="009822A6">
      <w:pPr>
        <w:tabs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1. «Теоретико-методологические и концептуальные основы инклюзивной психологии и инклюзивного образования» </w:t>
      </w:r>
    </w:p>
    <w:p w:rsidR="009822A6" w:rsidRPr="00637460" w:rsidRDefault="009822A6" w:rsidP="009822A6">
      <w:pPr>
        <w:tabs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1.</w:t>
      </w:r>
      <w:r w:rsidRPr="00637460">
        <w:rPr>
          <w:bCs/>
          <w:iCs/>
          <w:color w:val="000000" w:themeColor="text1"/>
          <w:sz w:val="20"/>
        </w:rPr>
        <w:tab/>
        <w:t>Общие и специфические проблемы развития людей с ограниченными возможностями.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lastRenderedPageBreak/>
        <w:t>2.</w:t>
      </w:r>
      <w:r w:rsidRPr="00637460">
        <w:rPr>
          <w:bCs/>
          <w:iCs/>
          <w:color w:val="000000" w:themeColor="text1"/>
          <w:sz w:val="20"/>
        </w:rPr>
        <w:tab/>
        <w:t>Отношение общества к «аномальным» людям.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3.</w:t>
      </w:r>
      <w:r w:rsidRPr="00637460">
        <w:rPr>
          <w:bCs/>
          <w:iCs/>
          <w:color w:val="000000" w:themeColor="text1"/>
          <w:sz w:val="20"/>
        </w:rPr>
        <w:tab/>
        <w:t>Психология семейного воспитания людей с проблемами.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4.</w:t>
      </w:r>
      <w:r w:rsidRPr="00637460">
        <w:rPr>
          <w:bCs/>
          <w:iCs/>
          <w:color w:val="000000" w:themeColor="text1"/>
          <w:sz w:val="20"/>
        </w:rPr>
        <w:tab/>
        <w:t>Отношение родителей к ребёнку с нарушениями психического развития.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5.</w:t>
      </w:r>
      <w:r w:rsidRPr="00637460">
        <w:rPr>
          <w:bCs/>
          <w:iCs/>
          <w:color w:val="000000" w:themeColor="text1"/>
          <w:sz w:val="20"/>
        </w:rPr>
        <w:tab/>
        <w:t>Причины отклонений в психическом развитии детей и взрослых.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6.</w:t>
      </w:r>
      <w:r w:rsidRPr="00637460">
        <w:rPr>
          <w:bCs/>
          <w:iCs/>
          <w:color w:val="000000" w:themeColor="text1"/>
          <w:sz w:val="20"/>
        </w:rPr>
        <w:tab/>
        <w:t>Проблема нормы и патологии в детском возрасте.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7.</w:t>
      </w:r>
      <w:r w:rsidRPr="00637460">
        <w:rPr>
          <w:bCs/>
          <w:iCs/>
          <w:color w:val="000000" w:themeColor="text1"/>
          <w:sz w:val="20"/>
        </w:rPr>
        <w:tab/>
        <w:t xml:space="preserve">Нарушения психомоторного развития при разных типах </w:t>
      </w:r>
      <w:proofErr w:type="spellStart"/>
      <w:r w:rsidRPr="00637460">
        <w:rPr>
          <w:bCs/>
          <w:iCs/>
          <w:color w:val="000000" w:themeColor="text1"/>
          <w:sz w:val="20"/>
        </w:rPr>
        <w:t>дизонтогенеза</w:t>
      </w:r>
      <w:proofErr w:type="spellEnd"/>
      <w:r w:rsidRPr="00637460">
        <w:rPr>
          <w:bCs/>
          <w:iCs/>
          <w:color w:val="000000" w:themeColor="text1"/>
          <w:sz w:val="20"/>
        </w:rPr>
        <w:t>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8.</w:t>
      </w:r>
      <w:r w:rsidRPr="00637460">
        <w:rPr>
          <w:bCs/>
          <w:iCs/>
          <w:color w:val="000000" w:themeColor="text1"/>
          <w:sz w:val="20"/>
        </w:rPr>
        <w:tab/>
        <w:t xml:space="preserve">Нарушения речевого развития при разных типах </w:t>
      </w:r>
      <w:proofErr w:type="spellStart"/>
      <w:r w:rsidRPr="00637460">
        <w:rPr>
          <w:bCs/>
          <w:iCs/>
          <w:color w:val="000000" w:themeColor="text1"/>
          <w:sz w:val="20"/>
        </w:rPr>
        <w:t>дизонтогенеза</w:t>
      </w:r>
      <w:proofErr w:type="spellEnd"/>
      <w:r w:rsidRPr="00637460">
        <w:rPr>
          <w:bCs/>
          <w:iCs/>
          <w:color w:val="000000" w:themeColor="text1"/>
          <w:sz w:val="20"/>
        </w:rPr>
        <w:t>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9.</w:t>
      </w:r>
      <w:r w:rsidRPr="00637460">
        <w:rPr>
          <w:bCs/>
          <w:iCs/>
          <w:color w:val="000000" w:themeColor="text1"/>
          <w:sz w:val="20"/>
        </w:rPr>
        <w:tab/>
        <w:t>Особенности формирования эмоционально-личностной сферы детей с нарушениями психического развития.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10.</w:t>
      </w:r>
      <w:r w:rsidRPr="00637460">
        <w:rPr>
          <w:bCs/>
          <w:iCs/>
          <w:color w:val="000000" w:themeColor="text1"/>
          <w:sz w:val="20"/>
        </w:rPr>
        <w:tab/>
        <w:t>Особенности формирования коммуникативной деятельности детей с нарушениями сенсорной сферы.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11.</w:t>
      </w:r>
      <w:r w:rsidRPr="00637460">
        <w:rPr>
          <w:bCs/>
          <w:iCs/>
          <w:color w:val="000000" w:themeColor="text1"/>
          <w:sz w:val="20"/>
        </w:rPr>
        <w:tab/>
        <w:t>Проблема интеграции в общество детей с нарушениями психического развития.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12.</w:t>
      </w:r>
      <w:r w:rsidRPr="00637460">
        <w:rPr>
          <w:bCs/>
          <w:iCs/>
          <w:color w:val="000000" w:themeColor="text1"/>
          <w:sz w:val="20"/>
        </w:rPr>
        <w:tab/>
        <w:t>Психические нарушения и компенсаторные механизмы в детском возрасте развития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13.</w:t>
      </w:r>
      <w:r w:rsidRPr="00637460">
        <w:rPr>
          <w:bCs/>
          <w:iCs/>
          <w:color w:val="000000" w:themeColor="text1"/>
          <w:sz w:val="20"/>
        </w:rPr>
        <w:tab/>
        <w:t>Формирование личности в условиях нарушенного психического развития.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14.</w:t>
      </w:r>
      <w:r w:rsidRPr="00637460">
        <w:rPr>
          <w:bCs/>
          <w:iCs/>
          <w:color w:val="000000" w:themeColor="text1"/>
          <w:sz w:val="20"/>
        </w:rPr>
        <w:tab/>
        <w:t>История развития специальной психологии в России и за рубежом.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15.</w:t>
      </w:r>
      <w:r w:rsidRPr="00637460">
        <w:rPr>
          <w:bCs/>
          <w:iCs/>
          <w:color w:val="000000" w:themeColor="text1"/>
          <w:sz w:val="20"/>
        </w:rPr>
        <w:tab/>
        <w:t>Особенности нарушения восприятия у детей с патологией сенсорной сферы.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16.</w:t>
      </w:r>
      <w:r w:rsidRPr="00637460">
        <w:rPr>
          <w:bCs/>
          <w:iCs/>
          <w:color w:val="000000" w:themeColor="text1"/>
          <w:sz w:val="20"/>
        </w:rPr>
        <w:tab/>
        <w:t>Причины и формы школьной неуспеваемости.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17.</w:t>
      </w:r>
      <w:r w:rsidRPr="00637460">
        <w:rPr>
          <w:bCs/>
          <w:iCs/>
          <w:color w:val="000000" w:themeColor="text1"/>
          <w:sz w:val="20"/>
        </w:rPr>
        <w:tab/>
        <w:t>Особенности формирования учебной деятельности у детей с нарушениями в развитии.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18.</w:t>
      </w:r>
      <w:r w:rsidRPr="00637460">
        <w:rPr>
          <w:bCs/>
          <w:iCs/>
          <w:color w:val="000000" w:themeColor="text1"/>
          <w:sz w:val="20"/>
        </w:rPr>
        <w:tab/>
        <w:t>Психологическая характеристика детей с ранним детским аутизмом.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19.</w:t>
      </w:r>
      <w:r w:rsidRPr="00637460">
        <w:rPr>
          <w:bCs/>
          <w:iCs/>
          <w:color w:val="000000" w:themeColor="text1"/>
          <w:sz w:val="20"/>
        </w:rPr>
        <w:tab/>
        <w:t>Особенности формирования защитных механизмов детей с отклонениями развития.</w:t>
      </w:r>
    </w:p>
    <w:p w:rsidR="009822A6" w:rsidRPr="00637460" w:rsidRDefault="009822A6" w:rsidP="009822A6">
      <w:pPr>
        <w:tabs>
          <w:tab w:val="left" w:pos="993"/>
          <w:tab w:val="left" w:pos="1134"/>
        </w:tabs>
        <w:spacing w:before="0" w:after="0"/>
        <w:ind w:firstLine="709"/>
        <w:jc w:val="both"/>
        <w:rPr>
          <w:bCs/>
          <w:iCs/>
          <w:color w:val="000000" w:themeColor="text1"/>
          <w:sz w:val="20"/>
        </w:rPr>
      </w:pPr>
      <w:r w:rsidRPr="00637460">
        <w:rPr>
          <w:bCs/>
          <w:iCs/>
          <w:color w:val="000000" w:themeColor="text1"/>
          <w:sz w:val="20"/>
        </w:rPr>
        <w:t>20.</w:t>
      </w:r>
      <w:r w:rsidRPr="00637460">
        <w:rPr>
          <w:bCs/>
          <w:iCs/>
          <w:color w:val="000000" w:themeColor="text1"/>
          <w:sz w:val="20"/>
        </w:rPr>
        <w:tab/>
        <w:t>Характеристика психического развития детей с нарушениями опорно- двигательного аппарата.</w:t>
      </w:r>
    </w:p>
    <w:p w:rsidR="009822A6" w:rsidRPr="00637460" w:rsidRDefault="009822A6" w:rsidP="009822A6">
      <w:pPr>
        <w:tabs>
          <w:tab w:val="left" w:pos="1134"/>
        </w:tabs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 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«Психология инклюзивного образования»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Суть и основные положения концепции инклюзивного обучения лиц со специальными образовательными потребностями.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Понятие инклюзивное обучение и воспитание детей с ограниченными возможностями здоровья.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Анализ нормативно-правовой базы инклюзивного обучения в международных документах.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Анализ нормативно-правовой базы инклюзивного обучения в Российской Федерации.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Видные ученые-дефектологи о реализации проблемы инклюзивного обучения детей с ограниченными возможностями здоровья.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Инклюзивное и совместное обучение: обоснование их принципиальных различий.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Внешние условия эффективной инклюзии ребёнка с проблемами в развитии.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Внутренние условия эффективной инклюзии детей с ограниченными возможностями здоровья.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Модели инклюзивного обучения: анализ и характеристики.</w:t>
      </w:r>
    </w:p>
    <w:p w:rsidR="009822A6" w:rsidRPr="00637460" w:rsidRDefault="009822A6" w:rsidP="009822A6">
      <w:pPr>
        <w:tabs>
          <w:tab w:val="left" w:pos="993"/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Инклюзивное обучение детей с ограниченными возможностями здоровья как новая образовательная практика.</w:t>
      </w:r>
    </w:p>
    <w:p w:rsidR="009822A6" w:rsidRPr="00637460" w:rsidRDefault="009822A6" w:rsidP="009822A6">
      <w:pPr>
        <w:tabs>
          <w:tab w:val="left" w:pos="993"/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Базовые предпосылки эффективного инклюзивного обучения детей с ограниченными возможностями здоровья.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Разработка проблем инклюзивного обучения в различных научных дисциплинах.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формировании нравственного сознания у детей с нарушениями психического развития.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Проблема умственной отсталости в специальной психологии, педагогике и медицине.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Психологические проблемы диагностики нарушенного развития.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Дети с задержкой психического развития.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Поврежденное психическое развитие у детей.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Социальная адаптация обучающихся с ограниченными возможностями здоровья к обучению в вузе.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Этика общения с людьми с различными типами ограниченными</w:t>
      </w:r>
    </w:p>
    <w:p w:rsidR="009822A6" w:rsidRPr="00637460" w:rsidRDefault="009822A6" w:rsidP="009822A6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Опыт развития инклюзивного образования на примере одной из стран мира.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«Инклюзивное обучение людей с различными нарушениями в развитии».</w:t>
      </w:r>
    </w:p>
    <w:p w:rsidR="009822A6" w:rsidRPr="00637460" w:rsidRDefault="009822A6" w:rsidP="009822A6">
      <w:pPr>
        <w:tabs>
          <w:tab w:val="left" w:pos="1080"/>
        </w:tabs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Инклюзивное обучение детей с ограниченными возможностями здоровья в России.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Инклюзивное обучение детей с ограниченными возможностями здоровья за рубежом.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личностного развития ребенка с ограниченными возможностями здоровья в процессе реализации инклюзивного обучения.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Выбор моделей инклюзии в зависимости от глубины и структуры дефекта развития у детей с ограниченными возможностями здоровья.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Социологические исследования в выявлении мнения различных групп респондентов о реализации идеи инклюзивного обучения.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Анализ мнений респондентов о внедрении интегрированного обучения.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Алгоритмы внедрения инклюзивного обучения детей с проблемами в развитии в широкую практику образования.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Значение деятельности психолого-медико-педагогических комиссий и консилиумов при внедрении идеи инклюзии детей с ОВЗ в практику массовых общеобразовательных школ и детских садов.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Роль семьи и школы в адаптации ребенка с ограниченными возможностями здоровья к обучению в условиях его инклюзии в массовой школе или детском саду.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этапы реализации интегрированного обучения детей с ограниченными возможностями здоровья в массовые общеобразовательные учреждения.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Роль психолого-медико-педагогического консилиума массовой школы или детского сада в эффективной реализации инклюзивного обучения детей с ограниченными возможностями здоровья.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Проект внедрения инклюзивного обучения детей с ограниченными возможностями здоровья в массовую школу.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 xml:space="preserve">Психолого-педагогические приемы обучения лиц с нарушением зрения. 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 xml:space="preserve">Специальные технические условия обучения лиц с нарушением зрения. 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 xml:space="preserve">Психолого-педагогические приемы обучения лиц с нарушением слуха. 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>Специальные технические условия обучения лиц с нарушением зрения и слуха.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 xml:space="preserve">Психолого-педагогические приемы обучения лиц с речевыми нарушениями. 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 xml:space="preserve">Психолого-педагогические приемы обучения лиц с нарушениями опорно-двигательного аппарата. 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 xml:space="preserve">Образование лиц с нарушением умственного развития (умственной отсталостью). </w:t>
      </w:r>
    </w:p>
    <w:p w:rsidR="009822A6" w:rsidRPr="00637460" w:rsidRDefault="009822A6" w:rsidP="009822A6">
      <w:pPr>
        <w:widowControl/>
        <w:numPr>
          <w:ilvl w:val="0"/>
          <w:numId w:val="19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>Психолого-педагогические приемы обучения лиц с нарушениями эмоционально-волевой сферы и поведения.</w:t>
      </w:r>
    </w:p>
    <w:p w:rsidR="009822A6" w:rsidRPr="00637460" w:rsidRDefault="009822A6" w:rsidP="009822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9822A6" w:rsidRPr="00637460" w:rsidRDefault="0099105C" w:rsidP="0099105C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9822A6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9822A6" w:rsidRPr="00637460" w:rsidRDefault="0099105C" w:rsidP="0099105C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9822A6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9822A6" w:rsidRPr="00637460" w:rsidRDefault="009822A6" w:rsidP="0099105C">
      <w:pPr>
        <w:widowControl/>
        <w:suppressAutoHyphens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</w:p>
    <w:p w:rsidR="009822A6" w:rsidRPr="00637460" w:rsidRDefault="009822A6" w:rsidP="0099105C">
      <w:pPr>
        <w:tabs>
          <w:tab w:val="left" w:pos="720"/>
          <w:tab w:val="left" w:pos="900"/>
        </w:tabs>
        <w:suppressAutoHyphens/>
        <w:spacing w:before="0" w:after="0"/>
        <w:ind w:firstLine="709"/>
        <w:jc w:val="both"/>
        <w:rPr>
          <w:b/>
          <w:sz w:val="20"/>
        </w:rPr>
      </w:pPr>
      <w:r w:rsidRPr="00637460">
        <w:rPr>
          <w:b/>
          <w:sz w:val="20"/>
        </w:rPr>
        <w:t>Основная литература</w:t>
      </w:r>
    </w:p>
    <w:p w:rsidR="00BB769D" w:rsidRPr="00BB769D" w:rsidRDefault="00BB769D" w:rsidP="0099105C">
      <w:pPr>
        <w:pStyle w:val="afffc"/>
        <w:numPr>
          <w:ilvl w:val="0"/>
          <w:numId w:val="30"/>
        </w:numPr>
        <w:tabs>
          <w:tab w:val="left" w:pos="720"/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B769D">
        <w:rPr>
          <w:rFonts w:ascii="Times New Roman" w:hAnsi="Times New Roman"/>
        </w:rPr>
        <w:t>Семенова, Л. Э. Психологическое благополучие субъектов инклюзивного образования: учебно-методическое пособие / Л. Э. Семенова. — Саратов: Вузовское образование, 2019. — 84 c. — ISBN 978-5-4487-0514-4. — Текст: электронный // Электронно-библиотечная система IPR BOOKS: [сайт]. — URL: https://www.iprbookshop.ru/84679.html</w:t>
      </w:r>
    </w:p>
    <w:p w:rsidR="00BB769D" w:rsidRPr="00BB769D" w:rsidRDefault="00BB769D" w:rsidP="0099105C">
      <w:pPr>
        <w:pStyle w:val="afffc"/>
        <w:numPr>
          <w:ilvl w:val="0"/>
          <w:numId w:val="30"/>
        </w:numPr>
        <w:tabs>
          <w:tab w:val="left" w:pos="720"/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B769D">
        <w:rPr>
          <w:rFonts w:ascii="Times New Roman" w:hAnsi="Times New Roman"/>
        </w:rPr>
        <w:t xml:space="preserve">Психолого-педагогические технологии инклюзивного образования: учебное пособие / составители Г. Ю. Козловская, Н. М. </w:t>
      </w:r>
      <w:proofErr w:type="spellStart"/>
      <w:r w:rsidRPr="00BB769D">
        <w:rPr>
          <w:rFonts w:ascii="Times New Roman" w:hAnsi="Times New Roman"/>
        </w:rPr>
        <w:t>Борозинец</w:t>
      </w:r>
      <w:proofErr w:type="spellEnd"/>
      <w:r w:rsidRPr="00BB769D">
        <w:rPr>
          <w:rFonts w:ascii="Times New Roman" w:hAnsi="Times New Roman"/>
        </w:rPr>
        <w:t xml:space="preserve">. — Ставрополь: Северо-Кавказский федеральный университет, 2017. — 104 c. — Текст: электронный // Электронно-библиотечная система IPR BOOKS: [сайт]. — URL: https://www.iprbookshop.ru/92740.html </w:t>
      </w:r>
    </w:p>
    <w:p w:rsidR="00BB769D" w:rsidRPr="00BB769D" w:rsidRDefault="00BB769D" w:rsidP="0099105C">
      <w:pPr>
        <w:pStyle w:val="afffc"/>
        <w:numPr>
          <w:ilvl w:val="0"/>
          <w:numId w:val="30"/>
        </w:numPr>
        <w:tabs>
          <w:tab w:val="left" w:pos="720"/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B769D">
        <w:rPr>
          <w:rFonts w:ascii="Times New Roman" w:hAnsi="Times New Roman"/>
        </w:rPr>
        <w:t xml:space="preserve">Дружинина, Л. А. Психолого-педагогическое сопровождение дошкольников с нарушениями зрения в условиях инклюзивного образования: учебно-методическое пособие / Л. А. Дружинина, Л. Б. Осипова, Л. И. Плаксина. — Челябинск: Южно-Уральский государственный гуманитарно-педагогический университет, 2017. — 255 c. — ISBN 978-5-906908-68-1. — Текст: электронный // Электронно-библиотечная система IPR BOOKS: [сайт]. — URL: https://www.iprbookshop.ru/83879.html </w:t>
      </w:r>
    </w:p>
    <w:p w:rsidR="00BB769D" w:rsidRDefault="00BB769D" w:rsidP="0099105C">
      <w:pPr>
        <w:tabs>
          <w:tab w:val="left" w:pos="720"/>
          <w:tab w:val="left" w:pos="900"/>
        </w:tabs>
        <w:suppressAutoHyphens/>
        <w:spacing w:before="0" w:after="0"/>
        <w:ind w:firstLine="709"/>
        <w:jc w:val="both"/>
        <w:rPr>
          <w:b/>
          <w:sz w:val="20"/>
        </w:rPr>
      </w:pPr>
    </w:p>
    <w:p w:rsidR="009822A6" w:rsidRPr="00637460" w:rsidRDefault="009822A6" w:rsidP="0099105C">
      <w:pPr>
        <w:tabs>
          <w:tab w:val="left" w:pos="720"/>
          <w:tab w:val="left" w:pos="900"/>
        </w:tabs>
        <w:suppressAutoHyphens/>
        <w:spacing w:before="0" w:after="0"/>
        <w:ind w:firstLine="709"/>
        <w:jc w:val="both"/>
        <w:rPr>
          <w:b/>
          <w:sz w:val="20"/>
        </w:rPr>
      </w:pPr>
      <w:r w:rsidRPr="00637460">
        <w:rPr>
          <w:b/>
          <w:sz w:val="20"/>
        </w:rPr>
        <w:t>Дополнительная литература</w:t>
      </w:r>
    </w:p>
    <w:p w:rsidR="00BB769D" w:rsidRPr="00BB769D" w:rsidRDefault="00BB769D" w:rsidP="0099105C">
      <w:pPr>
        <w:pStyle w:val="afffc"/>
        <w:numPr>
          <w:ilvl w:val="0"/>
          <w:numId w:val="3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B769D">
        <w:rPr>
          <w:rFonts w:ascii="Times New Roman" w:hAnsi="Times New Roman"/>
        </w:rPr>
        <w:t xml:space="preserve">Глухов В.П. Дефектология. Специальная педагогика и специальная </w:t>
      </w:r>
      <w:r>
        <w:rPr>
          <w:rFonts w:ascii="Times New Roman" w:hAnsi="Times New Roman"/>
        </w:rPr>
        <w:t>психология [Электронный ресурс]</w:t>
      </w:r>
      <w:r w:rsidRPr="00BB769D">
        <w:rPr>
          <w:rFonts w:ascii="Times New Roman" w:hAnsi="Times New Roman"/>
        </w:rPr>
        <w:t>: курс лекций / В.П. Глухов. — Э</w:t>
      </w:r>
      <w:r>
        <w:rPr>
          <w:rFonts w:ascii="Times New Roman" w:hAnsi="Times New Roman"/>
        </w:rPr>
        <w:t>лектрон. текстовые данные. — М.</w:t>
      </w:r>
      <w:r w:rsidRPr="00BB769D">
        <w:rPr>
          <w:rFonts w:ascii="Times New Roman" w:hAnsi="Times New Roman"/>
        </w:rPr>
        <w:t>: Московский педагогический государственный университет, 2017. — 312 c. — 978-5-4263-0575-5. — Режим доступа: http://www.iprbookshop.ru/75801</w:t>
      </w:r>
    </w:p>
    <w:p w:rsidR="00BB769D" w:rsidRPr="00BB769D" w:rsidRDefault="00BB769D" w:rsidP="0099105C">
      <w:pPr>
        <w:pStyle w:val="afffc"/>
        <w:numPr>
          <w:ilvl w:val="0"/>
          <w:numId w:val="31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Ворошнина</w:t>
      </w:r>
      <w:proofErr w:type="spellEnd"/>
      <w:r w:rsidRPr="00BB769D">
        <w:rPr>
          <w:rFonts w:ascii="Times New Roman" w:hAnsi="Times New Roman"/>
        </w:rPr>
        <w:t xml:space="preserve"> О. Р. Клинико-психолого-педагогическое сопровождение детей с ограниченными возможностями здоровья и их семей в условиях общего (инклюзивного и интегрированного) и специального образования: учебник / О. Р. </w:t>
      </w:r>
      <w:proofErr w:type="spellStart"/>
      <w:r w:rsidRPr="00BB769D">
        <w:rPr>
          <w:rFonts w:ascii="Times New Roman" w:hAnsi="Times New Roman"/>
        </w:rPr>
        <w:t>Ворошнина</w:t>
      </w:r>
      <w:proofErr w:type="spellEnd"/>
      <w:r w:rsidRPr="00BB769D">
        <w:rPr>
          <w:rFonts w:ascii="Times New Roman" w:hAnsi="Times New Roman"/>
        </w:rPr>
        <w:t>, А. А.</w:t>
      </w:r>
      <w:r>
        <w:rPr>
          <w:rFonts w:ascii="Times New Roman" w:hAnsi="Times New Roman"/>
        </w:rPr>
        <w:t xml:space="preserve"> Наумов, Т. Э. </w:t>
      </w:r>
      <w:proofErr w:type="spellStart"/>
      <w:r>
        <w:rPr>
          <w:rFonts w:ascii="Times New Roman" w:hAnsi="Times New Roman"/>
        </w:rPr>
        <w:t>Токаева</w:t>
      </w:r>
      <w:proofErr w:type="spellEnd"/>
      <w:r>
        <w:rPr>
          <w:rFonts w:ascii="Times New Roman" w:hAnsi="Times New Roman"/>
        </w:rPr>
        <w:t>. — Пермь</w:t>
      </w:r>
      <w:r w:rsidRPr="00BB769D">
        <w:rPr>
          <w:rFonts w:ascii="Times New Roman" w:hAnsi="Times New Roman"/>
        </w:rPr>
        <w:t>: Пермский государственный гуманитарно-педагогический унив</w:t>
      </w:r>
      <w:r>
        <w:rPr>
          <w:rFonts w:ascii="Times New Roman" w:hAnsi="Times New Roman"/>
        </w:rPr>
        <w:t>ерситет, 2015. — 204 c. — Текст</w:t>
      </w:r>
      <w:r w:rsidRPr="00BB769D">
        <w:rPr>
          <w:rFonts w:ascii="Times New Roman" w:hAnsi="Times New Roman"/>
        </w:rPr>
        <w:t>: электронный // Электронно-библиотечная система IPR BOOKS: [сайт]. — URL: https://www.iprbookshop.ru/70628.html</w:t>
      </w:r>
    </w:p>
    <w:p w:rsidR="00BB769D" w:rsidRPr="00BB769D" w:rsidRDefault="00BB769D" w:rsidP="0099105C">
      <w:pPr>
        <w:widowControl/>
        <w:tabs>
          <w:tab w:val="left" w:pos="993"/>
          <w:tab w:val="left" w:pos="1134"/>
        </w:tabs>
        <w:snapToGrid/>
        <w:spacing w:before="0" w:after="0"/>
        <w:ind w:firstLine="709"/>
        <w:rPr>
          <w:sz w:val="20"/>
        </w:rPr>
      </w:pPr>
    </w:p>
    <w:p w:rsidR="009822A6" w:rsidRPr="00637460" w:rsidRDefault="0099105C" w:rsidP="0099105C">
      <w:pPr>
        <w:widowControl/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9822A6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9822A6" w:rsidRPr="00637460" w:rsidRDefault="009822A6" w:rsidP="0099105C">
      <w:pPr>
        <w:widowControl/>
        <w:numPr>
          <w:ilvl w:val="0"/>
          <w:numId w:val="21"/>
        </w:numPr>
        <w:tabs>
          <w:tab w:val="left" w:pos="851"/>
          <w:tab w:val="left" w:pos="993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Портал о социальной работе: http://soc-work.ru/;</w:t>
      </w:r>
    </w:p>
    <w:p w:rsidR="009822A6" w:rsidRPr="00637460" w:rsidRDefault="009822A6" w:rsidP="0099105C">
      <w:pPr>
        <w:widowControl/>
        <w:numPr>
          <w:ilvl w:val="0"/>
          <w:numId w:val="21"/>
        </w:numPr>
        <w:tabs>
          <w:tab w:val="left" w:pos="851"/>
          <w:tab w:val="left" w:pos="993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Портал «Социология по-новому»: http://socioline.ru/;</w:t>
      </w:r>
    </w:p>
    <w:p w:rsidR="009822A6" w:rsidRPr="00637460" w:rsidRDefault="009822A6" w:rsidP="0099105C">
      <w:pPr>
        <w:widowControl/>
        <w:numPr>
          <w:ilvl w:val="0"/>
          <w:numId w:val="21"/>
        </w:numPr>
        <w:tabs>
          <w:tab w:val="left" w:pos="851"/>
          <w:tab w:val="left" w:pos="993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Сайт социологического факультета МГУ им. Ломоносова: http://www.socio.msu.ru/;</w:t>
      </w:r>
    </w:p>
    <w:p w:rsidR="009822A6" w:rsidRPr="00637460" w:rsidRDefault="009822A6" w:rsidP="0099105C">
      <w:pPr>
        <w:widowControl/>
        <w:numPr>
          <w:ilvl w:val="0"/>
          <w:numId w:val="21"/>
        </w:numPr>
        <w:tabs>
          <w:tab w:val="left" w:pos="851"/>
          <w:tab w:val="left" w:pos="993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Научная электронная библиотека: https://www.elibrary.ru/defaultx.asp;</w:t>
      </w:r>
    </w:p>
    <w:p w:rsidR="009822A6" w:rsidRPr="00637460" w:rsidRDefault="009822A6" w:rsidP="0099105C">
      <w:pPr>
        <w:widowControl/>
        <w:numPr>
          <w:ilvl w:val="0"/>
          <w:numId w:val="21"/>
        </w:numPr>
        <w:tabs>
          <w:tab w:val="left" w:pos="851"/>
          <w:tab w:val="left" w:pos="993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«Юридическая психология и не только…»: http://yurpsy.com/files/ucheb/krimpsy/019.htm;</w:t>
      </w:r>
    </w:p>
    <w:p w:rsidR="009822A6" w:rsidRPr="00637460" w:rsidRDefault="009822A6" w:rsidP="0099105C">
      <w:pPr>
        <w:widowControl/>
        <w:numPr>
          <w:ilvl w:val="0"/>
          <w:numId w:val="21"/>
        </w:numPr>
        <w:tabs>
          <w:tab w:val="left" w:pos="851"/>
          <w:tab w:val="left" w:pos="993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«Полезные сайты для психологов»: https://www.b17.ru/blog/254604/</w:t>
      </w:r>
    </w:p>
    <w:p w:rsidR="009822A6" w:rsidRPr="00637460" w:rsidRDefault="009822A6" w:rsidP="009822A6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3A13C1" w:rsidRDefault="0099105C" w:rsidP="003A13C1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3A13C1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3A13C1" w:rsidRDefault="003A13C1" w:rsidP="003A13C1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0A3B3A" w:rsidRDefault="000A3B3A" w:rsidP="003A13C1">
      <w:pPr>
        <w:spacing w:before="0" w:after="0"/>
        <w:ind w:firstLine="709"/>
        <w:jc w:val="both"/>
        <w:rPr>
          <w:sz w:val="20"/>
        </w:rPr>
      </w:pPr>
      <w:r w:rsidRPr="000A3B3A">
        <w:rPr>
          <w:sz w:val="20"/>
        </w:rPr>
        <w:t xml:space="preserve">- учебные аудитории для проведения учебных занятий, оборудованные учебной мебелью и оснащенные </w:t>
      </w:r>
      <w:r w:rsidRPr="000A3B3A">
        <w:rPr>
          <w:sz w:val="20"/>
        </w:rPr>
        <w:lastRenderedPageBreak/>
        <w:t>оборудованием и техническими средствами обучения с возможностью подключения к сети «Интернет»;</w:t>
      </w:r>
    </w:p>
    <w:p w:rsidR="003A13C1" w:rsidRDefault="003A13C1" w:rsidP="003A13C1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9822A6" w:rsidRPr="00637460" w:rsidRDefault="003A13C1" w:rsidP="003A13C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9822A6" w:rsidRPr="00637460" w:rsidRDefault="009822A6" w:rsidP="009822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9822A6" w:rsidRPr="00637460" w:rsidRDefault="009822A6" w:rsidP="009822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9822A6" w:rsidRPr="00637460" w:rsidRDefault="009822A6" w:rsidP="009822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9822A6" w:rsidRPr="00637460" w:rsidRDefault="009822A6" w:rsidP="009822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9822A6" w:rsidRPr="00637460" w:rsidRDefault="00E92552" w:rsidP="009822A6">
      <w:pPr>
        <w:spacing w:before="0" w:after="0"/>
        <w:ind w:firstLine="709"/>
        <w:rPr>
          <w:sz w:val="20"/>
          <w:lang w:val="en-US"/>
        </w:rPr>
      </w:pPr>
      <w:hyperlink r:id="rId6" w:history="1">
        <w:r w:rsidR="009822A6" w:rsidRPr="00637460">
          <w:rPr>
            <w:sz w:val="20"/>
            <w:lang w:val="en-US"/>
          </w:rPr>
          <w:t>http://qsp.su/tools/onlinehelp/about_license_gpl_russian.html</w:t>
        </w:r>
      </w:hyperlink>
      <w:r w:rsidR="009822A6" w:rsidRPr="00637460">
        <w:rPr>
          <w:sz w:val="20"/>
          <w:lang w:val="en-US"/>
        </w:rPr>
        <w:t xml:space="preserve"> 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9822A6" w:rsidRPr="00637460" w:rsidRDefault="00E92552" w:rsidP="009822A6">
      <w:pPr>
        <w:spacing w:before="0" w:after="0"/>
        <w:ind w:firstLine="709"/>
        <w:rPr>
          <w:sz w:val="20"/>
        </w:rPr>
      </w:pPr>
      <w:hyperlink r:id="rId7" w:history="1">
        <w:r w:rsidR="009822A6" w:rsidRPr="00637460">
          <w:rPr>
            <w:sz w:val="20"/>
          </w:rPr>
          <w:t>http://qsp.su/tools/onlinehelp/about_license_gpl_russian.html</w:t>
        </w:r>
      </w:hyperlink>
    </w:p>
    <w:p w:rsidR="009822A6" w:rsidRPr="00637460" w:rsidRDefault="009822A6" w:rsidP="009822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9822A6" w:rsidRPr="00637460" w:rsidRDefault="00E92552" w:rsidP="009822A6">
      <w:pPr>
        <w:spacing w:before="0" w:after="0"/>
        <w:ind w:firstLine="709"/>
        <w:rPr>
          <w:sz w:val="20"/>
          <w:lang w:val="en-US"/>
        </w:rPr>
      </w:pPr>
      <w:hyperlink r:id="rId8" w:history="1">
        <w:r w:rsidR="009822A6" w:rsidRPr="00637460">
          <w:rPr>
            <w:sz w:val="20"/>
            <w:lang w:val="en-US"/>
          </w:rPr>
          <w:t>http://qsp.su/tools/onlinehelp/about_license_gpl_russian.html</w:t>
        </w:r>
      </w:hyperlink>
      <w:r w:rsidR="009822A6" w:rsidRPr="00637460">
        <w:rPr>
          <w:sz w:val="20"/>
          <w:lang w:val="en-US"/>
        </w:rPr>
        <w:t xml:space="preserve"> </w:t>
      </w:r>
    </w:p>
    <w:p w:rsidR="009822A6" w:rsidRPr="00637460" w:rsidRDefault="009822A6" w:rsidP="009822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9822A6" w:rsidRPr="00637460" w:rsidRDefault="00E92552" w:rsidP="009822A6">
      <w:pPr>
        <w:spacing w:before="0" w:after="0"/>
        <w:ind w:firstLine="709"/>
        <w:rPr>
          <w:sz w:val="20"/>
          <w:lang w:val="en-US"/>
        </w:rPr>
      </w:pPr>
      <w:hyperlink r:id="rId9" w:history="1">
        <w:r w:rsidR="009822A6" w:rsidRPr="00637460">
          <w:rPr>
            <w:sz w:val="20"/>
            <w:lang w:val="en-US"/>
          </w:rPr>
          <w:t>http://qsp.su/tools/onlinehelp/about_license_gpl_russian.html</w:t>
        </w:r>
      </w:hyperlink>
    </w:p>
    <w:p w:rsidR="009822A6" w:rsidRPr="00637460" w:rsidRDefault="009822A6" w:rsidP="009822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9822A6" w:rsidRPr="00637460" w:rsidRDefault="00E92552" w:rsidP="009822A6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9822A6" w:rsidRPr="00637460">
          <w:rPr>
            <w:sz w:val="20"/>
            <w:lang w:val="en-US"/>
          </w:rPr>
          <w:t>http://qsp.su/tools/onlinehelp/about_license_gpl_russian.html</w:t>
        </w:r>
      </w:hyperlink>
    </w:p>
    <w:p w:rsidR="009822A6" w:rsidRPr="00637460" w:rsidRDefault="009822A6" w:rsidP="009822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9822A6" w:rsidRPr="00637460" w:rsidRDefault="009822A6" w:rsidP="009822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Флогистон: Психология из первых рук http://flogiston.ru/</w:t>
      </w:r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Психология от А до Я </w:t>
      </w:r>
      <w:hyperlink r:id="rId11" w:history="1">
        <w:r w:rsidRPr="00637460">
          <w:rPr>
            <w:rStyle w:val="ab"/>
            <w:sz w:val="20"/>
          </w:rPr>
          <w:t>http://psyznaiyka.net/</w:t>
        </w:r>
      </w:hyperlink>
    </w:p>
    <w:p w:rsidR="009822A6" w:rsidRPr="00637460" w:rsidRDefault="009822A6" w:rsidP="009822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2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9822A6" w:rsidRPr="00637460" w:rsidRDefault="009822A6" w:rsidP="009822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9822A6" w:rsidRPr="00637460" w:rsidRDefault="009822A6" w:rsidP="009822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FF03B0" w:rsidRPr="00FF03B0" w:rsidRDefault="00FF03B0" w:rsidP="00FF03B0">
      <w:pPr>
        <w:spacing w:before="0" w:after="0"/>
        <w:rPr>
          <w:sz w:val="20"/>
        </w:rPr>
      </w:pPr>
      <w:r w:rsidRPr="00FF03B0">
        <w:rPr>
          <w:sz w:val="20"/>
        </w:rPr>
        <w:t xml:space="preserve">Справочно-правовая система «Гарант»; </w:t>
      </w:r>
    </w:p>
    <w:p w:rsidR="006564D2" w:rsidRDefault="00FF03B0" w:rsidP="00FF03B0">
      <w:pPr>
        <w:spacing w:before="0" w:after="0"/>
      </w:pPr>
      <w:r w:rsidRPr="00FF03B0">
        <w:rPr>
          <w:sz w:val="20"/>
        </w:rPr>
        <w:t>Справочно-правовая система «Консультант Плюс».</w:t>
      </w:r>
    </w:p>
    <w:sectPr w:rsidR="006564D2" w:rsidSect="009822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5BF0F87"/>
    <w:multiLevelType w:val="multilevel"/>
    <w:tmpl w:val="05BF0F87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  <w:rPr>
        <w:rFonts w:cs="Times New Roman"/>
      </w:rPr>
    </w:lvl>
  </w:abstractNum>
  <w:abstractNum w:abstractNumId="7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9DD7A5E"/>
    <w:multiLevelType w:val="multilevel"/>
    <w:tmpl w:val="19DD7A5E"/>
    <w:lvl w:ilvl="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A683DED"/>
    <w:multiLevelType w:val="hybridMultilevel"/>
    <w:tmpl w:val="C0CA8006"/>
    <w:lvl w:ilvl="0" w:tplc="0A5CA5C4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ED0C9EBA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BC884B7E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81E0DFC2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CA3AD23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B7F4C472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E660A558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B26A3C20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1DAA76E0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1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D37BC3"/>
    <w:multiLevelType w:val="hybridMultilevel"/>
    <w:tmpl w:val="7AC0BC3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8B71EAD"/>
    <w:multiLevelType w:val="multilevel"/>
    <w:tmpl w:val="28B71EAD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F3157"/>
    <w:multiLevelType w:val="multilevel"/>
    <w:tmpl w:val="05BF0F87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  <w:rPr>
        <w:rFonts w:cs="Times New Roman"/>
      </w:rPr>
    </w:lvl>
  </w:abstractNum>
  <w:abstractNum w:abstractNumId="16" w15:restartNumberingAfterBreak="0">
    <w:nsid w:val="36B20F31"/>
    <w:multiLevelType w:val="multilevel"/>
    <w:tmpl w:val="36B20F3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E1549"/>
    <w:multiLevelType w:val="multilevel"/>
    <w:tmpl w:val="3B7E1549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3DF94C07"/>
    <w:multiLevelType w:val="hybridMultilevel"/>
    <w:tmpl w:val="EC6A226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FBB26B2"/>
    <w:multiLevelType w:val="multilevel"/>
    <w:tmpl w:val="3FBB26B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2" w15:restartNumberingAfterBreak="0">
    <w:nsid w:val="500D45BD"/>
    <w:multiLevelType w:val="multilevel"/>
    <w:tmpl w:val="500D45BD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5219448E"/>
    <w:multiLevelType w:val="multilevel"/>
    <w:tmpl w:val="05BF0F87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  <w:rPr>
        <w:rFonts w:cs="Times New Roman"/>
      </w:rPr>
    </w:lvl>
  </w:abstractNum>
  <w:abstractNum w:abstractNumId="24" w15:restartNumberingAfterBreak="0">
    <w:nsid w:val="52677326"/>
    <w:multiLevelType w:val="multilevel"/>
    <w:tmpl w:val="05BF0F87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  <w:rPr>
        <w:rFonts w:cs="Times New Roman"/>
      </w:rPr>
    </w:lvl>
  </w:abstractNum>
  <w:abstractNum w:abstractNumId="25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D843C08"/>
    <w:multiLevelType w:val="hybridMultilevel"/>
    <w:tmpl w:val="96B4F862"/>
    <w:lvl w:ilvl="0" w:tplc="374A59B2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847C19B8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840BAE8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EA38E4E0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25DA5F86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1976375C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51FEDB90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E6945E98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85C2D0F4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27" w15:restartNumberingAfterBreak="0">
    <w:nsid w:val="71337837"/>
    <w:multiLevelType w:val="multilevel"/>
    <w:tmpl w:val="9E5CB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29D4B9F"/>
    <w:multiLevelType w:val="multilevel"/>
    <w:tmpl w:val="729D4B9F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C941901"/>
    <w:multiLevelType w:val="multilevel"/>
    <w:tmpl w:val="7C941901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5"/>
  </w:num>
  <w:num w:numId="3">
    <w:abstractNumId w:val="7"/>
  </w:num>
  <w:num w:numId="4">
    <w:abstractNumId w:val="21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1"/>
  </w:num>
  <w:num w:numId="10">
    <w:abstractNumId w:val="28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9"/>
  </w:num>
  <w:num w:numId="14">
    <w:abstractNumId w:val="19"/>
  </w:num>
  <w:num w:numId="15">
    <w:abstractNumId w:val="14"/>
  </w:num>
  <w:num w:numId="16">
    <w:abstractNumId w:val="22"/>
  </w:num>
  <w:num w:numId="17">
    <w:abstractNumId w:val="30"/>
  </w:num>
  <w:num w:numId="18">
    <w:abstractNumId w:val="29"/>
  </w:num>
  <w:num w:numId="19">
    <w:abstractNumId w:val="17"/>
  </w:num>
  <w:num w:numId="20">
    <w:abstractNumId w:val="6"/>
  </w:num>
  <w:num w:numId="21">
    <w:abstractNumId w:val="16"/>
  </w:num>
  <w:num w:numId="22">
    <w:abstractNumId w:val="10"/>
  </w:num>
  <w:num w:numId="23">
    <w:abstractNumId w:val="26"/>
  </w:num>
  <w:num w:numId="24">
    <w:abstractNumId w:val="27"/>
  </w:num>
  <w:num w:numId="25">
    <w:abstractNumId w:val="24"/>
  </w:num>
  <w:num w:numId="26">
    <w:abstractNumId w:val="23"/>
  </w:num>
  <w:num w:numId="27">
    <w:abstractNumId w:val="15"/>
  </w:num>
  <w:num w:numId="28">
    <w:abstractNumId w:val="12"/>
  </w:num>
  <w:num w:numId="29">
    <w:abstractNumId w:val="20"/>
  </w:num>
  <w:num w:numId="30">
    <w:abstractNumId w:val="18"/>
  </w:num>
  <w:num w:numId="31">
    <w:abstractNumId w:val="13"/>
  </w:num>
  <w:num w:numId="32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822A6"/>
    <w:rsid w:val="00084B91"/>
    <w:rsid w:val="000A3B3A"/>
    <w:rsid w:val="000B423B"/>
    <w:rsid w:val="000D6480"/>
    <w:rsid w:val="000E4880"/>
    <w:rsid w:val="00395153"/>
    <w:rsid w:val="003A13C1"/>
    <w:rsid w:val="004B0108"/>
    <w:rsid w:val="004C1776"/>
    <w:rsid w:val="005029A3"/>
    <w:rsid w:val="005B31CE"/>
    <w:rsid w:val="005D2178"/>
    <w:rsid w:val="005D4ACF"/>
    <w:rsid w:val="00626F4D"/>
    <w:rsid w:val="00644FE3"/>
    <w:rsid w:val="006564D2"/>
    <w:rsid w:val="0065717A"/>
    <w:rsid w:val="006612CC"/>
    <w:rsid w:val="00674E04"/>
    <w:rsid w:val="006B0CDB"/>
    <w:rsid w:val="007673EE"/>
    <w:rsid w:val="00772AC5"/>
    <w:rsid w:val="00831313"/>
    <w:rsid w:val="009023B7"/>
    <w:rsid w:val="00952061"/>
    <w:rsid w:val="009822A6"/>
    <w:rsid w:val="0099105C"/>
    <w:rsid w:val="00991AED"/>
    <w:rsid w:val="009E5D35"/>
    <w:rsid w:val="009F1235"/>
    <w:rsid w:val="00A156EE"/>
    <w:rsid w:val="00A31AF7"/>
    <w:rsid w:val="00A50549"/>
    <w:rsid w:val="00A82094"/>
    <w:rsid w:val="00A93348"/>
    <w:rsid w:val="00AD208B"/>
    <w:rsid w:val="00B9490B"/>
    <w:rsid w:val="00BB769D"/>
    <w:rsid w:val="00BF2D3F"/>
    <w:rsid w:val="00C54611"/>
    <w:rsid w:val="00C659E4"/>
    <w:rsid w:val="00C66DB4"/>
    <w:rsid w:val="00C76F84"/>
    <w:rsid w:val="00CB043F"/>
    <w:rsid w:val="00D51CCC"/>
    <w:rsid w:val="00D7395F"/>
    <w:rsid w:val="00E92552"/>
    <w:rsid w:val="00F7676D"/>
    <w:rsid w:val="00F861A6"/>
    <w:rsid w:val="00FD66BB"/>
    <w:rsid w:val="00FF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4B49"/>
  <w15:docId w15:val="{A53B7B11-44A9-475E-BB26-2E7593BB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822A6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9822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9822A6"/>
    <w:pPr>
      <w:outlineLvl w:val="1"/>
    </w:pPr>
  </w:style>
  <w:style w:type="paragraph" w:styleId="30">
    <w:name w:val="heading 3"/>
    <w:basedOn w:val="a2"/>
    <w:next w:val="a2"/>
    <w:link w:val="32"/>
    <w:qFormat/>
    <w:rsid w:val="009822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9822A6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9822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9822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9822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9822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9822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9822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9822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9822A6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9822A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9822A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9822A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9822A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9822A6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9822A6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9822A6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9822A6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9822A6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9822A6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9822A6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9822A6"/>
    <w:rPr>
      <w:rFonts w:cs="Times New Roman"/>
    </w:rPr>
  </w:style>
  <w:style w:type="character" w:styleId="aa">
    <w:name w:val="Emphasis"/>
    <w:basedOn w:val="a3"/>
    <w:uiPriority w:val="99"/>
    <w:qFormat/>
    <w:rsid w:val="009822A6"/>
    <w:rPr>
      <w:rFonts w:cs="Times New Roman"/>
      <w:i/>
    </w:rPr>
  </w:style>
  <w:style w:type="character" w:styleId="ab">
    <w:name w:val="Hyperlink"/>
    <w:basedOn w:val="a3"/>
    <w:qFormat/>
    <w:rsid w:val="009822A6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9822A6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9822A6"/>
    <w:rPr>
      <w:rFonts w:cs="Times New Roman"/>
    </w:rPr>
  </w:style>
  <w:style w:type="character" w:styleId="ad">
    <w:name w:val="line number"/>
    <w:basedOn w:val="a3"/>
    <w:uiPriority w:val="99"/>
    <w:qFormat/>
    <w:rsid w:val="009822A6"/>
    <w:rPr>
      <w:rFonts w:cs="Times New Roman"/>
    </w:rPr>
  </w:style>
  <w:style w:type="character" w:styleId="HTML2">
    <w:name w:val="HTML Definition"/>
    <w:basedOn w:val="a3"/>
    <w:uiPriority w:val="99"/>
    <w:qFormat/>
    <w:rsid w:val="009822A6"/>
    <w:rPr>
      <w:rFonts w:cs="Times New Roman"/>
      <w:i/>
    </w:rPr>
  </w:style>
  <w:style w:type="character" w:styleId="HTML3">
    <w:name w:val="HTML Variable"/>
    <w:basedOn w:val="a3"/>
    <w:uiPriority w:val="99"/>
    <w:qFormat/>
    <w:rsid w:val="009822A6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9822A6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9822A6"/>
    <w:rPr>
      <w:rFonts w:cs="Times New Roman"/>
      <w:b/>
    </w:rPr>
  </w:style>
  <w:style w:type="character" w:styleId="HTML5">
    <w:name w:val="HTML Cite"/>
    <w:basedOn w:val="a3"/>
    <w:uiPriority w:val="99"/>
    <w:qFormat/>
    <w:rsid w:val="009822A6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9822A6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9822A6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9822A6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9822A6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9822A6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9822A6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9822A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9822A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9822A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9822A6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9822A6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982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9822A6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9822A6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9822A6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9822A6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9822A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9822A6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9822A6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9822A6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9822A6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9822A6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9822A6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9822A6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9822A6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9822A6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9822A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9822A6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9822A6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982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9822A6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9822A6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9822A6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9822A6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9822A6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9822A6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9822A6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9822A6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982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9822A6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9822A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9822A6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9822A6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9822A6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9822A6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9822A6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9822A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9822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9822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982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9822A6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9822A6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9822A6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9822A6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9822A6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9822A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9822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9822A6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9822A6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9822A6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9822A6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9822A6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9822A6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9822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9822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9822A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9822A6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9822A6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9822A6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9822A6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9822A6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9822A6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9822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9822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9822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9822A6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9822A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9822A6"/>
    <w:rPr>
      <w:rFonts w:cs="Times New Roman"/>
    </w:rPr>
  </w:style>
  <w:style w:type="character" w:customStyle="1" w:styleId="spelle">
    <w:name w:val="spelle"/>
    <w:uiPriority w:val="99"/>
    <w:qFormat/>
    <w:rsid w:val="009822A6"/>
  </w:style>
  <w:style w:type="character" w:customStyle="1" w:styleId="FootnoteTextChar3">
    <w:name w:val="Footnote Text Char3"/>
    <w:uiPriority w:val="99"/>
    <w:qFormat/>
    <w:locked/>
    <w:rsid w:val="009822A6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9822A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9822A6"/>
  </w:style>
  <w:style w:type="character" w:customStyle="1" w:styleId="FootnoteTextChar">
    <w:name w:val="Footnote Text Char"/>
    <w:basedOn w:val="a3"/>
    <w:uiPriority w:val="99"/>
    <w:qFormat/>
    <w:locked/>
    <w:rsid w:val="009822A6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9822A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9822A6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9822A6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9822A6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9822A6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9822A6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9822A6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9822A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9822A6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9822A6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9822A6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9822A6"/>
  </w:style>
  <w:style w:type="character" w:customStyle="1" w:styleId="DocumentMapChar">
    <w:name w:val="Document Map Char"/>
    <w:basedOn w:val="a3"/>
    <w:uiPriority w:val="99"/>
    <w:qFormat/>
    <w:locked/>
    <w:rsid w:val="009822A6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9822A6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9822A6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9822A6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9822A6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9822A6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9822A6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9822A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9822A6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9822A6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9822A6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9822A6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9822A6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9822A6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9822A6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9822A6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9822A6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9822A6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9822A6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9822A6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9822A6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9822A6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9822A6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9822A6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9822A6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9822A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9822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9822A6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9822A6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9822A6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9822A6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9822A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9822A6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9822A6"/>
    <w:rPr>
      <w:rFonts w:cs="Times New Roman"/>
    </w:rPr>
  </w:style>
  <w:style w:type="paragraph" w:customStyle="1" w:styleId="ConsPlusNonformat">
    <w:name w:val="ConsPlusNonformat"/>
    <w:uiPriority w:val="99"/>
    <w:qFormat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9822A6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9822A6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9822A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9822A6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9822A6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9822A6"/>
  </w:style>
  <w:style w:type="character" w:customStyle="1" w:styleId="110">
    <w:name w:val="Заголовок 1 Знак1"/>
    <w:uiPriority w:val="99"/>
    <w:qFormat/>
    <w:locked/>
    <w:rsid w:val="009822A6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9822A6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9822A6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9822A6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9822A6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9822A6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9822A6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9822A6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9822A6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9822A6"/>
  </w:style>
  <w:style w:type="paragraph" w:customStyle="1" w:styleId="Style16">
    <w:name w:val="Style16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9822A6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9822A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9822A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9822A6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9822A6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9822A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9822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9822A6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9822A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9822A6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9822A6"/>
    <w:rPr>
      <w:sz w:val="24"/>
    </w:rPr>
  </w:style>
  <w:style w:type="character" w:customStyle="1" w:styleId="trb12">
    <w:name w:val="trb12"/>
    <w:basedOn w:val="a3"/>
    <w:uiPriority w:val="99"/>
    <w:qFormat/>
    <w:rsid w:val="009822A6"/>
    <w:rPr>
      <w:rFonts w:cs="Times New Roman"/>
    </w:rPr>
  </w:style>
  <w:style w:type="character" w:customStyle="1" w:styleId="tbln12">
    <w:name w:val="tbln12"/>
    <w:basedOn w:val="a3"/>
    <w:uiPriority w:val="99"/>
    <w:qFormat/>
    <w:rsid w:val="009822A6"/>
    <w:rPr>
      <w:rFonts w:cs="Times New Roman"/>
    </w:rPr>
  </w:style>
  <w:style w:type="character" w:customStyle="1" w:styleId="tbb12">
    <w:name w:val="tbb12"/>
    <w:basedOn w:val="a3"/>
    <w:uiPriority w:val="99"/>
    <w:qFormat/>
    <w:rsid w:val="009822A6"/>
    <w:rPr>
      <w:rFonts w:cs="Times New Roman"/>
    </w:rPr>
  </w:style>
  <w:style w:type="paragraph" w:customStyle="1" w:styleId="Style9">
    <w:name w:val="Style9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9822A6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9822A6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9822A6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9822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9822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9822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9822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9822A6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9822A6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9822A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9822A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9822A6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9822A6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982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9822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9822A6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9822A6"/>
    <w:rPr>
      <w:rFonts w:cs="Times New Roman"/>
    </w:rPr>
  </w:style>
  <w:style w:type="character" w:customStyle="1" w:styleId="161">
    <w:name w:val="Знак Знак16"/>
    <w:uiPriority w:val="99"/>
    <w:qFormat/>
    <w:locked/>
    <w:rsid w:val="009822A6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9822A6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9822A6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9822A6"/>
    <w:rPr>
      <w:sz w:val="16"/>
    </w:rPr>
  </w:style>
  <w:style w:type="paragraph" w:customStyle="1" w:styleId="affff2">
    <w:name w:val="a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9822A6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9822A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9822A6"/>
  </w:style>
  <w:style w:type="character" w:customStyle="1" w:styleId="apple-style-span">
    <w:name w:val="apple-style-span"/>
    <w:uiPriority w:val="99"/>
    <w:qFormat/>
    <w:rsid w:val="009822A6"/>
  </w:style>
  <w:style w:type="character" w:customStyle="1" w:styleId="orange">
    <w:name w:val="orange"/>
    <w:uiPriority w:val="99"/>
    <w:qFormat/>
    <w:rsid w:val="009822A6"/>
  </w:style>
  <w:style w:type="character" w:customStyle="1" w:styleId="gray">
    <w:name w:val="gray"/>
    <w:uiPriority w:val="99"/>
    <w:qFormat/>
    <w:rsid w:val="009822A6"/>
  </w:style>
  <w:style w:type="paragraph" w:customStyle="1" w:styleId="1KGK9">
    <w:name w:val="1KG=K9"/>
    <w:uiPriority w:val="99"/>
    <w:qFormat/>
    <w:rsid w:val="009822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9822A6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9822A6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9822A6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9822A6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9822A6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9822A6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9822A6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9822A6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9822A6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9822A6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9822A6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9822A6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9822A6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9822A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9822A6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9822A6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9822A6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9822A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9822A6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9822A6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9822A6"/>
    <w:rPr>
      <w:rFonts w:cs="Times New Roman"/>
    </w:rPr>
  </w:style>
  <w:style w:type="character" w:customStyle="1" w:styleId="ft523">
    <w:name w:val="ft523"/>
    <w:basedOn w:val="a3"/>
    <w:uiPriority w:val="99"/>
    <w:qFormat/>
    <w:rsid w:val="009822A6"/>
    <w:rPr>
      <w:rFonts w:cs="Times New Roman"/>
    </w:rPr>
  </w:style>
  <w:style w:type="character" w:customStyle="1" w:styleId="ft459">
    <w:name w:val="ft459"/>
    <w:basedOn w:val="a3"/>
    <w:uiPriority w:val="99"/>
    <w:qFormat/>
    <w:rsid w:val="009822A6"/>
    <w:rPr>
      <w:rFonts w:cs="Times New Roman"/>
    </w:rPr>
  </w:style>
  <w:style w:type="character" w:customStyle="1" w:styleId="ft553">
    <w:name w:val="ft553"/>
    <w:basedOn w:val="a3"/>
    <w:uiPriority w:val="99"/>
    <w:qFormat/>
    <w:rsid w:val="009822A6"/>
    <w:rPr>
      <w:rFonts w:cs="Times New Roman"/>
    </w:rPr>
  </w:style>
  <w:style w:type="character" w:customStyle="1" w:styleId="ft672">
    <w:name w:val="ft672"/>
    <w:basedOn w:val="a3"/>
    <w:uiPriority w:val="99"/>
    <w:qFormat/>
    <w:rsid w:val="009822A6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9822A6"/>
    <w:rPr>
      <w:rFonts w:cs="Times New Roman"/>
    </w:rPr>
  </w:style>
  <w:style w:type="character" w:customStyle="1" w:styleId="ft224">
    <w:name w:val="ft224"/>
    <w:basedOn w:val="a3"/>
    <w:uiPriority w:val="99"/>
    <w:qFormat/>
    <w:rsid w:val="009822A6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9822A6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9822A6"/>
    <w:rPr>
      <w:sz w:val="16"/>
    </w:rPr>
  </w:style>
  <w:style w:type="paragraph" w:customStyle="1" w:styleId="affffb">
    <w:name w:val="Стиль"/>
    <w:uiPriority w:val="99"/>
    <w:qFormat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9822A6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9822A6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9822A6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9822A6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9822A6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9822A6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9822A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9822A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9822A6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9822A6"/>
    <w:rPr>
      <w:rFonts w:cs="Times New Roman"/>
    </w:rPr>
  </w:style>
  <w:style w:type="character" w:customStyle="1" w:styleId="ft1168">
    <w:name w:val="ft1168"/>
    <w:basedOn w:val="a3"/>
    <w:uiPriority w:val="99"/>
    <w:qFormat/>
    <w:rsid w:val="009822A6"/>
    <w:rPr>
      <w:rFonts w:cs="Times New Roman"/>
    </w:rPr>
  </w:style>
  <w:style w:type="character" w:customStyle="1" w:styleId="ft1237">
    <w:name w:val="ft1237"/>
    <w:basedOn w:val="a3"/>
    <w:uiPriority w:val="99"/>
    <w:qFormat/>
    <w:rsid w:val="009822A6"/>
    <w:rPr>
      <w:rFonts w:cs="Times New Roman"/>
    </w:rPr>
  </w:style>
  <w:style w:type="character" w:customStyle="1" w:styleId="ft1245">
    <w:name w:val="ft1245"/>
    <w:basedOn w:val="a3"/>
    <w:uiPriority w:val="99"/>
    <w:qFormat/>
    <w:rsid w:val="009822A6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9822A6"/>
    <w:rPr>
      <w:rFonts w:cs="Times New Roman"/>
    </w:rPr>
  </w:style>
  <w:style w:type="paragraph" w:customStyle="1" w:styleId="2f4">
    <w:name w:val="[О] Загол. 2 ур."/>
    <w:uiPriority w:val="99"/>
    <w:qFormat/>
    <w:rsid w:val="009822A6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9822A6"/>
    <w:rPr>
      <w:rFonts w:cs="Times New Roman"/>
    </w:rPr>
  </w:style>
  <w:style w:type="character" w:customStyle="1" w:styleId="610">
    <w:name w:val="Знак Знак610"/>
    <w:uiPriority w:val="99"/>
    <w:qFormat/>
    <w:locked/>
    <w:rsid w:val="009822A6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9822A6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9822A6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9822A6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9822A6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9822A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9822A6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9822A6"/>
    <w:rPr>
      <w:rFonts w:cs="Times New Roman"/>
    </w:rPr>
  </w:style>
  <w:style w:type="character" w:customStyle="1" w:styleId="FontStyle33">
    <w:name w:val="Font Style33"/>
    <w:uiPriority w:val="99"/>
    <w:qFormat/>
    <w:rsid w:val="009822A6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9822A6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9822A6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9822A6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9822A6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9822A6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9822A6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9822A6"/>
    <w:rPr>
      <w:rFonts w:cs="Times New Roman"/>
    </w:rPr>
  </w:style>
  <w:style w:type="character" w:customStyle="1" w:styleId="ft3162">
    <w:name w:val="ft3162"/>
    <w:basedOn w:val="a3"/>
    <w:uiPriority w:val="99"/>
    <w:qFormat/>
    <w:rsid w:val="009822A6"/>
    <w:rPr>
      <w:rFonts w:cs="Times New Roman"/>
    </w:rPr>
  </w:style>
  <w:style w:type="character" w:customStyle="1" w:styleId="ft1373">
    <w:name w:val="ft1373"/>
    <w:basedOn w:val="a3"/>
    <w:uiPriority w:val="99"/>
    <w:qFormat/>
    <w:rsid w:val="009822A6"/>
    <w:rPr>
      <w:rFonts w:cs="Times New Roman"/>
    </w:rPr>
  </w:style>
  <w:style w:type="character" w:customStyle="1" w:styleId="ft32">
    <w:name w:val="ft32"/>
    <w:basedOn w:val="a3"/>
    <w:uiPriority w:val="99"/>
    <w:qFormat/>
    <w:rsid w:val="009822A6"/>
    <w:rPr>
      <w:rFonts w:cs="Times New Roman"/>
    </w:rPr>
  </w:style>
  <w:style w:type="character" w:customStyle="1" w:styleId="ft1433">
    <w:name w:val="ft1433"/>
    <w:basedOn w:val="a3"/>
    <w:uiPriority w:val="99"/>
    <w:qFormat/>
    <w:rsid w:val="009822A6"/>
    <w:rPr>
      <w:rFonts w:cs="Times New Roman"/>
    </w:rPr>
  </w:style>
  <w:style w:type="character" w:customStyle="1" w:styleId="ft1481">
    <w:name w:val="ft1481"/>
    <w:basedOn w:val="a3"/>
    <w:uiPriority w:val="99"/>
    <w:qFormat/>
    <w:rsid w:val="009822A6"/>
    <w:rPr>
      <w:rFonts w:cs="Times New Roman"/>
    </w:rPr>
  </w:style>
  <w:style w:type="character" w:customStyle="1" w:styleId="ft1536">
    <w:name w:val="ft1536"/>
    <w:basedOn w:val="a3"/>
    <w:uiPriority w:val="99"/>
    <w:qFormat/>
    <w:rsid w:val="009822A6"/>
    <w:rPr>
      <w:rFonts w:cs="Times New Roman"/>
    </w:rPr>
  </w:style>
  <w:style w:type="character" w:customStyle="1" w:styleId="ft1543">
    <w:name w:val="ft1543"/>
    <w:basedOn w:val="a3"/>
    <w:uiPriority w:val="99"/>
    <w:qFormat/>
    <w:rsid w:val="009822A6"/>
    <w:rPr>
      <w:rFonts w:cs="Times New Roman"/>
    </w:rPr>
  </w:style>
  <w:style w:type="character" w:customStyle="1" w:styleId="ft1">
    <w:name w:val="ft1"/>
    <w:basedOn w:val="a3"/>
    <w:uiPriority w:val="99"/>
    <w:qFormat/>
    <w:rsid w:val="009822A6"/>
    <w:rPr>
      <w:rFonts w:cs="Times New Roman"/>
    </w:rPr>
  </w:style>
  <w:style w:type="character" w:customStyle="1" w:styleId="ft1546">
    <w:name w:val="ft1546"/>
    <w:basedOn w:val="a3"/>
    <w:uiPriority w:val="99"/>
    <w:qFormat/>
    <w:rsid w:val="009822A6"/>
    <w:rPr>
      <w:rFonts w:cs="Times New Roman"/>
    </w:rPr>
  </w:style>
  <w:style w:type="character" w:customStyle="1" w:styleId="ft1550">
    <w:name w:val="ft1550"/>
    <w:basedOn w:val="a3"/>
    <w:uiPriority w:val="99"/>
    <w:qFormat/>
    <w:rsid w:val="009822A6"/>
    <w:rPr>
      <w:rFonts w:cs="Times New Roman"/>
    </w:rPr>
  </w:style>
  <w:style w:type="character" w:customStyle="1" w:styleId="ft1571">
    <w:name w:val="ft1571"/>
    <w:basedOn w:val="a3"/>
    <w:uiPriority w:val="99"/>
    <w:qFormat/>
    <w:rsid w:val="009822A6"/>
    <w:rPr>
      <w:rFonts w:cs="Times New Roman"/>
    </w:rPr>
  </w:style>
  <w:style w:type="character" w:customStyle="1" w:styleId="ft1577">
    <w:name w:val="ft1577"/>
    <w:basedOn w:val="a3"/>
    <w:uiPriority w:val="99"/>
    <w:qFormat/>
    <w:rsid w:val="009822A6"/>
    <w:rPr>
      <w:rFonts w:cs="Times New Roman"/>
    </w:rPr>
  </w:style>
  <w:style w:type="character" w:customStyle="1" w:styleId="ft1583">
    <w:name w:val="ft1583"/>
    <w:basedOn w:val="a3"/>
    <w:uiPriority w:val="99"/>
    <w:qFormat/>
    <w:rsid w:val="009822A6"/>
    <w:rPr>
      <w:rFonts w:cs="Times New Roman"/>
    </w:rPr>
  </w:style>
  <w:style w:type="character" w:customStyle="1" w:styleId="ft1593">
    <w:name w:val="ft1593"/>
    <w:basedOn w:val="a3"/>
    <w:uiPriority w:val="99"/>
    <w:qFormat/>
    <w:rsid w:val="009822A6"/>
    <w:rPr>
      <w:rFonts w:cs="Times New Roman"/>
    </w:rPr>
  </w:style>
  <w:style w:type="character" w:customStyle="1" w:styleId="ft1641">
    <w:name w:val="ft1641"/>
    <w:basedOn w:val="a3"/>
    <w:uiPriority w:val="99"/>
    <w:qFormat/>
    <w:rsid w:val="009822A6"/>
    <w:rPr>
      <w:rFonts w:cs="Times New Roman"/>
    </w:rPr>
  </w:style>
  <w:style w:type="character" w:customStyle="1" w:styleId="ft1671">
    <w:name w:val="ft1671"/>
    <w:basedOn w:val="a3"/>
    <w:uiPriority w:val="99"/>
    <w:qFormat/>
    <w:rsid w:val="009822A6"/>
    <w:rPr>
      <w:rFonts w:cs="Times New Roman"/>
    </w:rPr>
  </w:style>
  <w:style w:type="character" w:customStyle="1" w:styleId="ft1723">
    <w:name w:val="ft1723"/>
    <w:basedOn w:val="a3"/>
    <w:uiPriority w:val="99"/>
    <w:qFormat/>
    <w:rsid w:val="009822A6"/>
    <w:rPr>
      <w:rFonts w:cs="Times New Roman"/>
    </w:rPr>
  </w:style>
  <w:style w:type="character" w:customStyle="1" w:styleId="ft1786">
    <w:name w:val="ft1786"/>
    <w:basedOn w:val="a3"/>
    <w:uiPriority w:val="99"/>
    <w:qFormat/>
    <w:rsid w:val="009822A6"/>
    <w:rPr>
      <w:rFonts w:cs="Times New Roman"/>
    </w:rPr>
  </w:style>
  <w:style w:type="character" w:customStyle="1" w:styleId="ft1809">
    <w:name w:val="ft1809"/>
    <w:basedOn w:val="a3"/>
    <w:uiPriority w:val="99"/>
    <w:qFormat/>
    <w:rsid w:val="009822A6"/>
    <w:rPr>
      <w:rFonts w:cs="Times New Roman"/>
    </w:rPr>
  </w:style>
  <w:style w:type="character" w:customStyle="1" w:styleId="ft1814">
    <w:name w:val="ft1814"/>
    <w:basedOn w:val="a3"/>
    <w:uiPriority w:val="99"/>
    <w:qFormat/>
    <w:rsid w:val="009822A6"/>
    <w:rPr>
      <w:rFonts w:cs="Times New Roman"/>
    </w:rPr>
  </w:style>
  <w:style w:type="character" w:customStyle="1" w:styleId="ft1827">
    <w:name w:val="ft1827"/>
    <w:basedOn w:val="a3"/>
    <w:uiPriority w:val="99"/>
    <w:qFormat/>
    <w:rsid w:val="009822A6"/>
    <w:rPr>
      <w:rFonts w:cs="Times New Roman"/>
    </w:rPr>
  </w:style>
  <w:style w:type="character" w:customStyle="1" w:styleId="ft1831">
    <w:name w:val="ft1831"/>
    <w:basedOn w:val="a3"/>
    <w:uiPriority w:val="99"/>
    <w:qFormat/>
    <w:rsid w:val="009822A6"/>
    <w:rPr>
      <w:rFonts w:cs="Times New Roman"/>
    </w:rPr>
  </w:style>
  <w:style w:type="character" w:customStyle="1" w:styleId="ft1837">
    <w:name w:val="ft1837"/>
    <w:basedOn w:val="a3"/>
    <w:uiPriority w:val="99"/>
    <w:qFormat/>
    <w:rsid w:val="009822A6"/>
    <w:rPr>
      <w:rFonts w:cs="Times New Roman"/>
    </w:rPr>
  </w:style>
  <w:style w:type="character" w:customStyle="1" w:styleId="ft1857">
    <w:name w:val="ft1857"/>
    <w:basedOn w:val="a3"/>
    <w:uiPriority w:val="99"/>
    <w:qFormat/>
    <w:rsid w:val="009822A6"/>
    <w:rPr>
      <w:rFonts w:cs="Times New Roman"/>
    </w:rPr>
  </w:style>
  <w:style w:type="character" w:customStyle="1" w:styleId="ft1873">
    <w:name w:val="ft1873"/>
    <w:basedOn w:val="a3"/>
    <w:uiPriority w:val="99"/>
    <w:qFormat/>
    <w:rsid w:val="009822A6"/>
    <w:rPr>
      <w:rFonts w:cs="Times New Roman"/>
    </w:rPr>
  </w:style>
  <w:style w:type="character" w:customStyle="1" w:styleId="ft1932">
    <w:name w:val="ft1932"/>
    <w:basedOn w:val="a3"/>
    <w:uiPriority w:val="99"/>
    <w:qFormat/>
    <w:rsid w:val="009822A6"/>
    <w:rPr>
      <w:rFonts w:cs="Times New Roman"/>
    </w:rPr>
  </w:style>
  <w:style w:type="character" w:customStyle="1" w:styleId="ft1995">
    <w:name w:val="ft1995"/>
    <w:basedOn w:val="a3"/>
    <w:uiPriority w:val="99"/>
    <w:qFormat/>
    <w:rsid w:val="009822A6"/>
    <w:rPr>
      <w:rFonts w:cs="Times New Roman"/>
    </w:rPr>
  </w:style>
  <w:style w:type="character" w:customStyle="1" w:styleId="ft2033">
    <w:name w:val="ft2033"/>
    <w:basedOn w:val="a3"/>
    <w:uiPriority w:val="99"/>
    <w:qFormat/>
    <w:rsid w:val="009822A6"/>
    <w:rPr>
      <w:rFonts w:cs="Times New Roman"/>
    </w:rPr>
  </w:style>
  <w:style w:type="character" w:customStyle="1" w:styleId="ft11943">
    <w:name w:val="ft11943"/>
    <w:basedOn w:val="a3"/>
    <w:uiPriority w:val="99"/>
    <w:qFormat/>
    <w:rsid w:val="009822A6"/>
    <w:rPr>
      <w:rFonts w:cs="Times New Roman"/>
    </w:rPr>
  </w:style>
  <w:style w:type="character" w:customStyle="1" w:styleId="ft12010">
    <w:name w:val="ft12010"/>
    <w:basedOn w:val="a3"/>
    <w:uiPriority w:val="99"/>
    <w:qFormat/>
    <w:rsid w:val="009822A6"/>
    <w:rPr>
      <w:rFonts w:cs="Times New Roman"/>
    </w:rPr>
  </w:style>
  <w:style w:type="character" w:customStyle="1" w:styleId="ft12050">
    <w:name w:val="ft12050"/>
    <w:basedOn w:val="a3"/>
    <w:uiPriority w:val="99"/>
    <w:qFormat/>
    <w:rsid w:val="009822A6"/>
    <w:rPr>
      <w:rFonts w:cs="Times New Roman"/>
    </w:rPr>
  </w:style>
  <w:style w:type="character" w:customStyle="1" w:styleId="ft12104">
    <w:name w:val="ft12104"/>
    <w:basedOn w:val="a3"/>
    <w:uiPriority w:val="99"/>
    <w:qFormat/>
    <w:rsid w:val="009822A6"/>
    <w:rPr>
      <w:rFonts w:cs="Times New Roman"/>
    </w:rPr>
  </w:style>
  <w:style w:type="character" w:customStyle="1" w:styleId="ft12139">
    <w:name w:val="ft12139"/>
    <w:basedOn w:val="a3"/>
    <w:uiPriority w:val="99"/>
    <w:qFormat/>
    <w:rsid w:val="009822A6"/>
    <w:rPr>
      <w:rFonts w:cs="Times New Roman"/>
    </w:rPr>
  </w:style>
  <w:style w:type="character" w:customStyle="1" w:styleId="ft12166">
    <w:name w:val="ft12166"/>
    <w:basedOn w:val="a3"/>
    <w:uiPriority w:val="99"/>
    <w:qFormat/>
    <w:rsid w:val="009822A6"/>
    <w:rPr>
      <w:rFonts w:cs="Times New Roman"/>
    </w:rPr>
  </w:style>
  <w:style w:type="character" w:customStyle="1" w:styleId="ft12184">
    <w:name w:val="ft12184"/>
    <w:basedOn w:val="a3"/>
    <w:uiPriority w:val="99"/>
    <w:qFormat/>
    <w:rsid w:val="009822A6"/>
    <w:rPr>
      <w:rFonts w:cs="Times New Roman"/>
    </w:rPr>
  </w:style>
  <w:style w:type="character" w:customStyle="1" w:styleId="ft12250">
    <w:name w:val="ft12250"/>
    <w:basedOn w:val="a3"/>
    <w:uiPriority w:val="99"/>
    <w:qFormat/>
    <w:rsid w:val="009822A6"/>
    <w:rPr>
      <w:rFonts w:cs="Times New Roman"/>
    </w:rPr>
  </w:style>
  <w:style w:type="character" w:customStyle="1" w:styleId="ft12278">
    <w:name w:val="ft12278"/>
    <w:basedOn w:val="a3"/>
    <w:uiPriority w:val="99"/>
    <w:qFormat/>
    <w:rsid w:val="009822A6"/>
    <w:rPr>
      <w:rFonts w:cs="Times New Roman"/>
    </w:rPr>
  </w:style>
  <w:style w:type="character" w:customStyle="1" w:styleId="ft12329">
    <w:name w:val="ft12329"/>
    <w:basedOn w:val="a3"/>
    <w:uiPriority w:val="99"/>
    <w:qFormat/>
    <w:rsid w:val="009822A6"/>
    <w:rPr>
      <w:rFonts w:cs="Times New Roman"/>
    </w:rPr>
  </w:style>
  <w:style w:type="character" w:customStyle="1" w:styleId="ft12373">
    <w:name w:val="ft12373"/>
    <w:basedOn w:val="a3"/>
    <w:uiPriority w:val="99"/>
    <w:qFormat/>
    <w:rsid w:val="009822A6"/>
    <w:rPr>
      <w:rFonts w:cs="Times New Roman"/>
    </w:rPr>
  </w:style>
  <w:style w:type="character" w:customStyle="1" w:styleId="ft12374">
    <w:name w:val="ft12374"/>
    <w:basedOn w:val="a3"/>
    <w:uiPriority w:val="99"/>
    <w:qFormat/>
    <w:rsid w:val="009822A6"/>
    <w:rPr>
      <w:rFonts w:cs="Times New Roman"/>
    </w:rPr>
  </w:style>
  <w:style w:type="character" w:customStyle="1" w:styleId="ft12429">
    <w:name w:val="ft12429"/>
    <w:basedOn w:val="a3"/>
    <w:uiPriority w:val="99"/>
    <w:qFormat/>
    <w:rsid w:val="009822A6"/>
    <w:rPr>
      <w:rFonts w:cs="Times New Roman"/>
    </w:rPr>
  </w:style>
  <w:style w:type="character" w:customStyle="1" w:styleId="ft12471">
    <w:name w:val="ft12471"/>
    <w:basedOn w:val="a3"/>
    <w:uiPriority w:val="99"/>
    <w:qFormat/>
    <w:rsid w:val="009822A6"/>
    <w:rPr>
      <w:rFonts w:cs="Times New Roman"/>
    </w:rPr>
  </w:style>
  <w:style w:type="character" w:customStyle="1" w:styleId="ft12500">
    <w:name w:val="ft12500"/>
    <w:basedOn w:val="a3"/>
    <w:uiPriority w:val="99"/>
    <w:qFormat/>
    <w:rsid w:val="009822A6"/>
    <w:rPr>
      <w:rFonts w:cs="Times New Roman"/>
    </w:rPr>
  </w:style>
  <w:style w:type="character" w:customStyle="1" w:styleId="ft12501">
    <w:name w:val="ft12501"/>
    <w:basedOn w:val="a3"/>
    <w:uiPriority w:val="99"/>
    <w:qFormat/>
    <w:rsid w:val="009822A6"/>
    <w:rPr>
      <w:rFonts w:cs="Times New Roman"/>
    </w:rPr>
  </w:style>
  <w:style w:type="character" w:customStyle="1" w:styleId="ft12561">
    <w:name w:val="ft12561"/>
    <w:basedOn w:val="a3"/>
    <w:uiPriority w:val="99"/>
    <w:qFormat/>
    <w:rsid w:val="009822A6"/>
    <w:rPr>
      <w:rFonts w:cs="Times New Roman"/>
    </w:rPr>
  </w:style>
  <w:style w:type="character" w:customStyle="1" w:styleId="ft12562">
    <w:name w:val="ft12562"/>
    <w:basedOn w:val="a3"/>
    <w:uiPriority w:val="99"/>
    <w:qFormat/>
    <w:rsid w:val="009822A6"/>
    <w:rPr>
      <w:rFonts w:cs="Times New Roman"/>
    </w:rPr>
  </w:style>
  <w:style w:type="character" w:customStyle="1" w:styleId="ft12589">
    <w:name w:val="ft12589"/>
    <w:basedOn w:val="a3"/>
    <w:uiPriority w:val="99"/>
    <w:qFormat/>
    <w:rsid w:val="009822A6"/>
    <w:rPr>
      <w:rFonts w:cs="Times New Roman"/>
    </w:rPr>
  </w:style>
  <w:style w:type="character" w:customStyle="1" w:styleId="ft12609">
    <w:name w:val="ft12609"/>
    <w:basedOn w:val="a3"/>
    <w:uiPriority w:val="99"/>
    <w:qFormat/>
    <w:rsid w:val="009822A6"/>
    <w:rPr>
      <w:rFonts w:cs="Times New Roman"/>
    </w:rPr>
  </w:style>
  <w:style w:type="character" w:customStyle="1" w:styleId="ft12670">
    <w:name w:val="ft12670"/>
    <w:basedOn w:val="a3"/>
    <w:uiPriority w:val="99"/>
    <w:qFormat/>
    <w:rsid w:val="009822A6"/>
    <w:rPr>
      <w:rFonts w:cs="Times New Roman"/>
    </w:rPr>
  </w:style>
  <w:style w:type="character" w:customStyle="1" w:styleId="ft12676">
    <w:name w:val="ft12676"/>
    <w:basedOn w:val="a3"/>
    <w:uiPriority w:val="99"/>
    <w:qFormat/>
    <w:rsid w:val="009822A6"/>
    <w:rPr>
      <w:rFonts w:cs="Times New Roman"/>
    </w:rPr>
  </w:style>
  <w:style w:type="character" w:customStyle="1" w:styleId="ft12686">
    <w:name w:val="ft12686"/>
    <w:basedOn w:val="a3"/>
    <w:uiPriority w:val="99"/>
    <w:qFormat/>
    <w:rsid w:val="009822A6"/>
    <w:rPr>
      <w:rFonts w:cs="Times New Roman"/>
    </w:rPr>
  </w:style>
  <w:style w:type="character" w:customStyle="1" w:styleId="ft12696">
    <w:name w:val="ft12696"/>
    <w:basedOn w:val="a3"/>
    <w:uiPriority w:val="99"/>
    <w:qFormat/>
    <w:rsid w:val="009822A6"/>
    <w:rPr>
      <w:rFonts w:cs="Times New Roman"/>
    </w:rPr>
  </w:style>
  <w:style w:type="character" w:customStyle="1" w:styleId="ft12701">
    <w:name w:val="ft12701"/>
    <w:basedOn w:val="a3"/>
    <w:uiPriority w:val="99"/>
    <w:qFormat/>
    <w:rsid w:val="009822A6"/>
    <w:rPr>
      <w:rFonts w:cs="Times New Roman"/>
    </w:rPr>
  </w:style>
  <w:style w:type="character" w:customStyle="1" w:styleId="ft12708">
    <w:name w:val="ft12708"/>
    <w:basedOn w:val="a3"/>
    <w:uiPriority w:val="99"/>
    <w:qFormat/>
    <w:rsid w:val="009822A6"/>
    <w:rPr>
      <w:rFonts w:cs="Times New Roman"/>
    </w:rPr>
  </w:style>
  <w:style w:type="character" w:customStyle="1" w:styleId="ft12715">
    <w:name w:val="ft12715"/>
    <w:basedOn w:val="a3"/>
    <w:uiPriority w:val="99"/>
    <w:qFormat/>
    <w:rsid w:val="009822A6"/>
    <w:rPr>
      <w:rFonts w:cs="Times New Roman"/>
    </w:rPr>
  </w:style>
  <w:style w:type="character" w:customStyle="1" w:styleId="ft12722">
    <w:name w:val="ft12722"/>
    <w:basedOn w:val="a3"/>
    <w:uiPriority w:val="99"/>
    <w:qFormat/>
    <w:rsid w:val="009822A6"/>
    <w:rPr>
      <w:rFonts w:cs="Times New Roman"/>
    </w:rPr>
  </w:style>
  <w:style w:type="character" w:customStyle="1" w:styleId="ft12787">
    <w:name w:val="ft12787"/>
    <w:basedOn w:val="a3"/>
    <w:uiPriority w:val="99"/>
    <w:qFormat/>
    <w:rsid w:val="009822A6"/>
    <w:rPr>
      <w:rFonts w:cs="Times New Roman"/>
    </w:rPr>
  </w:style>
  <w:style w:type="character" w:customStyle="1" w:styleId="ft12790">
    <w:name w:val="ft12790"/>
    <w:basedOn w:val="a3"/>
    <w:uiPriority w:val="99"/>
    <w:qFormat/>
    <w:rsid w:val="009822A6"/>
    <w:rPr>
      <w:rFonts w:cs="Times New Roman"/>
    </w:rPr>
  </w:style>
  <w:style w:type="character" w:customStyle="1" w:styleId="ft12850">
    <w:name w:val="ft12850"/>
    <w:basedOn w:val="a3"/>
    <w:uiPriority w:val="99"/>
    <w:qFormat/>
    <w:rsid w:val="009822A6"/>
    <w:rPr>
      <w:rFonts w:cs="Times New Roman"/>
    </w:rPr>
  </w:style>
  <w:style w:type="character" w:customStyle="1" w:styleId="ft12896">
    <w:name w:val="ft12896"/>
    <w:basedOn w:val="a3"/>
    <w:uiPriority w:val="99"/>
    <w:qFormat/>
    <w:rsid w:val="009822A6"/>
    <w:rPr>
      <w:rFonts w:cs="Times New Roman"/>
    </w:rPr>
  </w:style>
  <w:style w:type="character" w:customStyle="1" w:styleId="ft12942">
    <w:name w:val="ft12942"/>
    <w:basedOn w:val="a3"/>
    <w:uiPriority w:val="99"/>
    <w:qFormat/>
    <w:rsid w:val="009822A6"/>
    <w:rPr>
      <w:rFonts w:cs="Times New Roman"/>
    </w:rPr>
  </w:style>
  <w:style w:type="character" w:customStyle="1" w:styleId="ft12991">
    <w:name w:val="ft12991"/>
    <w:basedOn w:val="a3"/>
    <w:uiPriority w:val="99"/>
    <w:qFormat/>
    <w:rsid w:val="009822A6"/>
    <w:rPr>
      <w:rFonts w:cs="Times New Roman"/>
    </w:rPr>
  </w:style>
  <w:style w:type="character" w:customStyle="1" w:styleId="ft13046">
    <w:name w:val="ft13046"/>
    <w:basedOn w:val="a3"/>
    <w:uiPriority w:val="99"/>
    <w:qFormat/>
    <w:rsid w:val="009822A6"/>
    <w:rPr>
      <w:rFonts w:cs="Times New Roman"/>
    </w:rPr>
  </w:style>
  <w:style w:type="character" w:customStyle="1" w:styleId="ft13079">
    <w:name w:val="ft13079"/>
    <w:basedOn w:val="a3"/>
    <w:uiPriority w:val="99"/>
    <w:qFormat/>
    <w:rsid w:val="009822A6"/>
    <w:rPr>
      <w:rFonts w:cs="Times New Roman"/>
    </w:rPr>
  </w:style>
  <w:style w:type="character" w:customStyle="1" w:styleId="ft13129">
    <w:name w:val="ft13129"/>
    <w:basedOn w:val="a3"/>
    <w:uiPriority w:val="99"/>
    <w:qFormat/>
    <w:rsid w:val="009822A6"/>
    <w:rPr>
      <w:rFonts w:cs="Times New Roman"/>
    </w:rPr>
  </w:style>
  <w:style w:type="character" w:customStyle="1" w:styleId="ft13186">
    <w:name w:val="ft13186"/>
    <w:basedOn w:val="a3"/>
    <w:uiPriority w:val="99"/>
    <w:qFormat/>
    <w:rsid w:val="009822A6"/>
    <w:rPr>
      <w:rFonts w:cs="Times New Roman"/>
    </w:rPr>
  </w:style>
  <w:style w:type="character" w:customStyle="1" w:styleId="ft13226">
    <w:name w:val="ft13226"/>
    <w:basedOn w:val="a3"/>
    <w:uiPriority w:val="99"/>
    <w:qFormat/>
    <w:rsid w:val="009822A6"/>
    <w:rPr>
      <w:rFonts w:cs="Times New Roman"/>
    </w:rPr>
  </w:style>
  <w:style w:type="character" w:customStyle="1" w:styleId="ft13271">
    <w:name w:val="ft13271"/>
    <w:basedOn w:val="a3"/>
    <w:uiPriority w:val="99"/>
    <w:qFormat/>
    <w:rsid w:val="009822A6"/>
    <w:rPr>
      <w:rFonts w:cs="Times New Roman"/>
    </w:rPr>
  </w:style>
  <w:style w:type="character" w:customStyle="1" w:styleId="ft13309">
    <w:name w:val="ft13309"/>
    <w:basedOn w:val="a3"/>
    <w:uiPriority w:val="99"/>
    <w:qFormat/>
    <w:rsid w:val="009822A6"/>
    <w:rPr>
      <w:rFonts w:cs="Times New Roman"/>
    </w:rPr>
  </w:style>
  <w:style w:type="character" w:customStyle="1" w:styleId="ft13366">
    <w:name w:val="ft13366"/>
    <w:basedOn w:val="a3"/>
    <w:uiPriority w:val="99"/>
    <w:qFormat/>
    <w:rsid w:val="009822A6"/>
    <w:rPr>
      <w:rFonts w:cs="Times New Roman"/>
    </w:rPr>
  </w:style>
  <w:style w:type="character" w:customStyle="1" w:styleId="ft13418">
    <w:name w:val="ft13418"/>
    <w:basedOn w:val="a3"/>
    <w:uiPriority w:val="99"/>
    <w:qFormat/>
    <w:rsid w:val="009822A6"/>
    <w:rPr>
      <w:rFonts w:cs="Times New Roman"/>
    </w:rPr>
  </w:style>
  <w:style w:type="character" w:customStyle="1" w:styleId="ft13441">
    <w:name w:val="ft13441"/>
    <w:basedOn w:val="a3"/>
    <w:uiPriority w:val="99"/>
    <w:qFormat/>
    <w:rsid w:val="009822A6"/>
    <w:rPr>
      <w:rFonts w:cs="Times New Roman"/>
    </w:rPr>
  </w:style>
  <w:style w:type="character" w:customStyle="1" w:styleId="ft13487">
    <w:name w:val="ft13487"/>
    <w:basedOn w:val="a3"/>
    <w:uiPriority w:val="99"/>
    <w:qFormat/>
    <w:rsid w:val="009822A6"/>
    <w:rPr>
      <w:rFonts w:cs="Times New Roman"/>
    </w:rPr>
  </w:style>
  <w:style w:type="character" w:customStyle="1" w:styleId="ft13488">
    <w:name w:val="ft13488"/>
    <w:basedOn w:val="a3"/>
    <w:uiPriority w:val="99"/>
    <w:qFormat/>
    <w:rsid w:val="009822A6"/>
    <w:rPr>
      <w:rFonts w:cs="Times New Roman"/>
    </w:rPr>
  </w:style>
  <w:style w:type="character" w:customStyle="1" w:styleId="ft13494">
    <w:name w:val="ft13494"/>
    <w:basedOn w:val="a3"/>
    <w:uiPriority w:val="99"/>
    <w:qFormat/>
    <w:rsid w:val="009822A6"/>
    <w:rPr>
      <w:rFonts w:cs="Times New Roman"/>
    </w:rPr>
  </w:style>
  <w:style w:type="character" w:customStyle="1" w:styleId="ft13500">
    <w:name w:val="ft13500"/>
    <w:basedOn w:val="a3"/>
    <w:uiPriority w:val="99"/>
    <w:qFormat/>
    <w:rsid w:val="009822A6"/>
    <w:rPr>
      <w:rFonts w:cs="Times New Roman"/>
    </w:rPr>
  </w:style>
  <w:style w:type="character" w:customStyle="1" w:styleId="ft13505">
    <w:name w:val="ft13505"/>
    <w:basedOn w:val="a3"/>
    <w:uiPriority w:val="99"/>
    <w:qFormat/>
    <w:rsid w:val="009822A6"/>
    <w:rPr>
      <w:rFonts w:cs="Times New Roman"/>
    </w:rPr>
  </w:style>
  <w:style w:type="character" w:customStyle="1" w:styleId="ft13518">
    <w:name w:val="ft13518"/>
    <w:basedOn w:val="a3"/>
    <w:uiPriority w:val="99"/>
    <w:qFormat/>
    <w:rsid w:val="009822A6"/>
    <w:rPr>
      <w:rFonts w:cs="Times New Roman"/>
    </w:rPr>
  </w:style>
  <w:style w:type="character" w:customStyle="1" w:styleId="ft13525">
    <w:name w:val="ft13525"/>
    <w:basedOn w:val="a3"/>
    <w:uiPriority w:val="99"/>
    <w:qFormat/>
    <w:rsid w:val="009822A6"/>
    <w:rPr>
      <w:rFonts w:cs="Times New Roman"/>
    </w:rPr>
  </w:style>
  <w:style w:type="character" w:customStyle="1" w:styleId="ft13537">
    <w:name w:val="ft13537"/>
    <w:basedOn w:val="a3"/>
    <w:uiPriority w:val="99"/>
    <w:qFormat/>
    <w:rsid w:val="009822A6"/>
    <w:rPr>
      <w:rFonts w:cs="Times New Roman"/>
    </w:rPr>
  </w:style>
  <w:style w:type="character" w:customStyle="1" w:styleId="ft13542">
    <w:name w:val="ft13542"/>
    <w:basedOn w:val="a3"/>
    <w:uiPriority w:val="99"/>
    <w:qFormat/>
    <w:rsid w:val="009822A6"/>
    <w:rPr>
      <w:rFonts w:cs="Times New Roman"/>
    </w:rPr>
  </w:style>
  <w:style w:type="character" w:customStyle="1" w:styleId="ft13555">
    <w:name w:val="ft13555"/>
    <w:basedOn w:val="a3"/>
    <w:uiPriority w:val="99"/>
    <w:qFormat/>
    <w:rsid w:val="009822A6"/>
    <w:rPr>
      <w:rFonts w:cs="Times New Roman"/>
    </w:rPr>
  </w:style>
  <w:style w:type="character" w:customStyle="1" w:styleId="ft13563">
    <w:name w:val="ft13563"/>
    <w:basedOn w:val="a3"/>
    <w:uiPriority w:val="99"/>
    <w:qFormat/>
    <w:rsid w:val="009822A6"/>
    <w:rPr>
      <w:rFonts w:cs="Times New Roman"/>
    </w:rPr>
  </w:style>
  <w:style w:type="character" w:customStyle="1" w:styleId="ft13566">
    <w:name w:val="ft13566"/>
    <w:basedOn w:val="a3"/>
    <w:uiPriority w:val="99"/>
    <w:qFormat/>
    <w:rsid w:val="009822A6"/>
    <w:rPr>
      <w:rFonts w:cs="Times New Roman"/>
    </w:rPr>
  </w:style>
  <w:style w:type="character" w:customStyle="1" w:styleId="ft13578">
    <w:name w:val="ft13578"/>
    <w:basedOn w:val="a3"/>
    <w:uiPriority w:val="99"/>
    <w:qFormat/>
    <w:rsid w:val="009822A6"/>
    <w:rPr>
      <w:rFonts w:cs="Times New Roman"/>
    </w:rPr>
  </w:style>
  <w:style w:type="character" w:customStyle="1" w:styleId="ft13580">
    <w:name w:val="ft13580"/>
    <w:basedOn w:val="a3"/>
    <w:uiPriority w:val="99"/>
    <w:qFormat/>
    <w:rsid w:val="009822A6"/>
    <w:rPr>
      <w:rFonts w:cs="Times New Roman"/>
    </w:rPr>
  </w:style>
  <w:style w:type="character" w:customStyle="1" w:styleId="ft13588">
    <w:name w:val="ft13588"/>
    <w:basedOn w:val="a3"/>
    <w:uiPriority w:val="99"/>
    <w:qFormat/>
    <w:rsid w:val="009822A6"/>
    <w:rPr>
      <w:rFonts w:cs="Times New Roman"/>
    </w:rPr>
  </w:style>
  <w:style w:type="character" w:customStyle="1" w:styleId="ft13644">
    <w:name w:val="ft13644"/>
    <w:basedOn w:val="a3"/>
    <w:uiPriority w:val="99"/>
    <w:qFormat/>
    <w:rsid w:val="009822A6"/>
    <w:rPr>
      <w:rFonts w:cs="Times New Roman"/>
    </w:rPr>
  </w:style>
  <w:style w:type="character" w:customStyle="1" w:styleId="ft13668">
    <w:name w:val="ft13668"/>
    <w:basedOn w:val="a3"/>
    <w:uiPriority w:val="99"/>
    <w:qFormat/>
    <w:rsid w:val="009822A6"/>
    <w:rPr>
      <w:rFonts w:cs="Times New Roman"/>
    </w:rPr>
  </w:style>
  <w:style w:type="character" w:customStyle="1" w:styleId="ft13712">
    <w:name w:val="ft13712"/>
    <w:basedOn w:val="a3"/>
    <w:uiPriority w:val="99"/>
    <w:qFormat/>
    <w:rsid w:val="009822A6"/>
    <w:rPr>
      <w:rFonts w:cs="Times New Roman"/>
    </w:rPr>
  </w:style>
  <w:style w:type="character" w:customStyle="1" w:styleId="ft13768">
    <w:name w:val="ft13768"/>
    <w:basedOn w:val="a3"/>
    <w:uiPriority w:val="99"/>
    <w:qFormat/>
    <w:rsid w:val="009822A6"/>
    <w:rPr>
      <w:rFonts w:cs="Times New Roman"/>
    </w:rPr>
  </w:style>
  <w:style w:type="character" w:customStyle="1" w:styleId="ft13810">
    <w:name w:val="ft13810"/>
    <w:basedOn w:val="a3"/>
    <w:uiPriority w:val="99"/>
    <w:qFormat/>
    <w:rsid w:val="009822A6"/>
    <w:rPr>
      <w:rFonts w:cs="Times New Roman"/>
    </w:rPr>
  </w:style>
  <w:style w:type="character" w:customStyle="1" w:styleId="ft13834">
    <w:name w:val="ft13834"/>
    <w:basedOn w:val="a3"/>
    <w:uiPriority w:val="99"/>
    <w:qFormat/>
    <w:rsid w:val="009822A6"/>
    <w:rPr>
      <w:rFonts w:cs="Times New Roman"/>
    </w:rPr>
  </w:style>
  <w:style w:type="character" w:customStyle="1" w:styleId="ft13885">
    <w:name w:val="ft13885"/>
    <w:basedOn w:val="a3"/>
    <w:uiPriority w:val="99"/>
    <w:qFormat/>
    <w:rsid w:val="009822A6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9822A6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9822A6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9822A6"/>
    <w:rPr>
      <w:rFonts w:cs="Times New Roman"/>
    </w:rPr>
  </w:style>
  <w:style w:type="character" w:customStyle="1" w:styleId="FontStyle41">
    <w:name w:val="Font Style41"/>
    <w:uiPriority w:val="99"/>
    <w:qFormat/>
    <w:rsid w:val="009822A6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9822A6"/>
  </w:style>
  <w:style w:type="character" w:customStyle="1" w:styleId="Heading2Char1">
    <w:name w:val="Heading 2 Char1"/>
    <w:uiPriority w:val="99"/>
    <w:locked/>
    <w:rsid w:val="009822A6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9822A6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9822A6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9822A6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9822A6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9822A6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9822A6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9822A6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9822A6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9822A6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9822A6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9822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9822A6"/>
  </w:style>
  <w:style w:type="paragraph" w:customStyle="1" w:styleId="justify2">
    <w:name w:val="justify2"/>
    <w:basedOn w:val="a2"/>
    <w:uiPriority w:val="99"/>
    <w:qFormat/>
    <w:rsid w:val="009822A6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9822A6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9822A6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9822A6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9822A6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9822A6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9822A6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9822A6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9822A6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9822A6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9822A6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9822A6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9822A6"/>
    <w:rPr>
      <w:color w:val="4682B4"/>
    </w:rPr>
  </w:style>
  <w:style w:type="character" w:customStyle="1" w:styleId="b1">
    <w:name w:val="b1"/>
    <w:uiPriority w:val="99"/>
    <w:qFormat/>
    <w:rsid w:val="009822A6"/>
    <w:rPr>
      <w:b/>
    </w:rPr>
  </w:style>
  <w:style w:type="character" w:customStyle="1" w:styleId="FontStyle201">
    <w:name w:val="Font Style201"/>
    <w:uiPriority w:val="99"/>
    <w:qFormat/>
    <w:rsid w:val="009822A6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9822A6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9822A6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9822A6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9822A6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9822A6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9822A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9822A6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9822A6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9822A6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9822A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9822A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9822A6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9822A6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9822A6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9822A6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9822A6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9822A6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9822A6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9822A6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9822A6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9822A6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9822A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9822A6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9822A6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9822A6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9822A6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9822A6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9822A6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9822A6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9822A6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9822A6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9822A6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9822A6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9822A6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9822A6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9822A6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9822A6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9822A6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9822A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9822A6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9822A6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9822A6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9822A6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9822A6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9822A6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9822A6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9822A6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9822A6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9822A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9822A6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9822A6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9822A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9822A6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9822A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9822A6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9822A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9822A6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9822A6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9822A6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9822A6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9822A6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9822A6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9822A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9822A6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9822A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9822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9822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9822A6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9822A6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9822A6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9822A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9822A6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9822A6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9822A6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9822A6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9822A6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9822A6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9822A6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9822A6"/>
    <w:rPr>
      <w:b/>
      <w:sz w:val="28"/>
    </w:rPr>
  </w:style>
  <w:style w:type="character" w:customStyle="1" w:styleId="720">
    <w:name w:val="Знак Знак72"/>
    <w:uiPriority w:val="99"/>
    <w:qFormat/>
    <w:rsid w:val="009822A6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9822A6"/>
  </w:style>
  <w:style w:type="character" w:customStyle="1" w:styleId="Garamond">
    <w:name w:val="Основной текст + Garamond"/>
    <w:uiPriority w:val="99"/>
    <w:qFormat/>
    <w:rsid w:val="009822A6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9822A6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9822A6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9822A6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9822A6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9822A6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9822A6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9822A6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9822A6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9822A6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9822A6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9822A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9822A6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9822A6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9822A6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9822A6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9822A6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9822A6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9822A6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9822A6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9822A6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9822A6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9822A6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9822A6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9822A6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9822A6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9822A6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9822A6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9822A6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9822A6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9822A6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9822A6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9822A6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9822A6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9822A6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9822A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9822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9822A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9822A6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9822A6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9822A6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9822A6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9822A6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9822A6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9822A6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9822A6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9822A6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9822A6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9822A6"/>
    <w:rPr>
      <w:lang w:val="en-US"/>
    </w:rPr>
  </w:style>
  <w:style w:type="paragraph" w:customStyle="1" w:styleId="94">
    <w:name w:val="Без интервала9"/>
    <w:link w:val="affffff1"/>
    <w:uiPriority w:val="99"/>
    <w:rsid w:val="009822A6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9822A6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9822A6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9822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9822A6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9822A6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9822A6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9822A6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9822A6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9822A6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9822A6"/>
    <w:rPr>
      <w:sz w:val="24"/>
    </w:rPr>
  </w:style>
  <w:style w:type="character" w:customStyle="1" w:styleId="124">
    <w:name w:val="Знак1 Знак Знак24"/>
    <w:uiPriority w:val="99"/>
    <w:qFormat/>
    <w:locked/>
    <w:rsid w:val="009822A6"/>
    <w:rPr>
      <w:sz w:val="24"/>
    </w:rPr>
  </w:style>
  <w:style w:type="character" w:customStyle="1" w:styleId="1230">
    <w:name w:val="Знак1 Знак Знак23"/>
    <w:uiPriority w:val="99"/>
    <w:qFormat/>
    <w:locked/>
    <w:rsid w:val="009822A6"/>
    <w:rPr>
      <w:sz w:val="24"/>
    </w:rPr>
  </w:style>
  <w:style w:type="character" w:customStyle="1" w:styleId="216">
    <w:name w:val="Цитата 2 Знак1"/>
    <w:basedOn w:val="a3"/>
    <w:uiPriority w:val="99"/>
    <w:qFormat/>
    <w:rsid w:val="009822A6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9822A6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9822A6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9822A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9822A6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9822A6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9822A6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9822A6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9822A6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9822A6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9822A6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9822A6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9822A6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9822A6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9822A6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9822A6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9822A6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9822A6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9822A6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9822A6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9822A6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9822A6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9822A6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982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9822A6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9822A6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9822A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9822A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9822A6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9822A6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9822A6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9822A6"/>
    <w:rPr>
      <w:rFonts w:cs="Times New Roman"/>
    </w:rPr>
  </w:style>
  <w:style w:type="character" w:customStyle="1" w:styleId="udar">
    <w:name w:val="udar"/>
    <w:basedOn w:val="a3"/>
    <w:uiPriority w:val="99"/>
    <w:qFormat/>
    <w:rsid w:val="009822A6"/>
    <w:rPr>
      <w:rFonts w:cs="Times New Roman"/>
    </w:rPr>
  </w:style>
  <w:style w:type="character" w:customStyle="1" w:styleId="FontStyle139">
    <w:name w:val="Font Style139"/>
    <w:uiPriority w:val="99"/>
    <w:qFormat/>
    <w:rsid w:val="009822A6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9822A6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9822A6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9822A6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9822A6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9822A6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9822A6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9822A6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9822A6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9822A6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9822A6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9822A6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9822A6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9822A6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9822A6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9822A6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9822A6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9822A6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9822A6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9822A6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9822A6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9822A6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9822A6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9822A6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9822A6"/>
    <w:rPr>
      <w:b/>
      <w:sz w:val="24"/>
    </w:rPr>
  </w:style>
  <w:style w:type="character" w:customStyle="1" w:styleId="8pt">
    <w:name w:val="Основной текст + 8 pt"/>
    <w:uiPriority w:val="99"/>
    <w:qFormat/>
    <w:rsid w:val="009822A6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9822A6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9822A6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9822A6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9822A6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9822A6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9822A6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9822A6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9822A6"/>
    <w:rPr>
      <w:rFonts w:cs="Times New Roman"/>
    </w:rPr>
  </w:style>
  <w:style w:type="character" w:customStyle="1" w:styleId="FontStyle124">
    <w:name w:val="Font Style124"/>
    <w:uiPriority w:val="99"/>
    <w:qFormat/>
    <w:rsid w:val="009822A6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9822A6"/>
    <w:rPr>
      <w:rFonts w:cs="Times New Roman"/>
    </w:rPr>
  </w:style>
  <w:style w:type="character" w:customStyle="1" w:styleId="msosubtleemphasis0">
    <w:name w:val="msosubtleemphasis"/>
    <w:uiPriority w:val="99"/>
    <w:qFormat/>
    <w:rsid w:val="009822A6"/>
    <w:rPr>
      <w:i/>
      <w:color w:val="808080"/>
    </w:rPr>
  </w:style>
  <w:style w:type="character" w:customStyle="1" w:styleId="FontStyle120">
    <w:name w:val="Font Style120"/>
    <w:uiPriority w:val="99"/>
    <w:qFormat/>
    <w:rsid w:val="009822A6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9822A6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9822A6"/>
    <w:rPr>
      <w:rFonts w:ascii="Tahoma" w:hAnsi="Tahoma"/>
      <w:sz w:val="16"/>
    </w:rPr>
  </w:style>
  <w:style w:type="character" w:customStyle="1" w:styleId="t9">
    <w:name w:val="t9"/>
    <w:uiPriority w:val="99"/>
    <w:qFormat/>
    <w:rsid w:val="009822A6"/>
  </w:style>
  <w:style w:type="character" w:customStyle="1" w:styleId="t10">
    <w:name w:val="t10"/>
    <w:uiPriority w:val="99"/>
    <w:qFormat/>
    <w:rsid w:val="009822A6"/>
  </w:style>
  <w:style w:type="character" w:customStyle="1" w:styleId="c2">
    <w:name w:val="c2"/>
    <w:uiPriority w:val="99"/>
    <w:qFormat/>
    <w:rsid w:val="009822A6"/>
  </w:style>
  <w:style w:type="character" w:customStyle="1" w:styleId="c0">
    <w:name w:val="c0"/>
    <w:uiPriority w:val="99"/>
    <w:qFormat/>
    <w:rsid w:val="009822A6"/>
  </w:style>
  <w:style w:type="character" w:customStyle="1" w:styleId="ft776">
    <w:name w:val="ft776"/>
    <w:uiPriority w:val="99"/>
    <w:qFormat/>
    <w:rsid w:val="009822A6"/>
  </w:style>
  <w:style w:type="character" w:customStyle="1" w:styleId="highlight">
    <w:name w:val="highlight"/>
    <w:uiPriority w:val="99"/>
    <w:qFormat/>
    <w:rsid w:val="009822A6"/>
  </w:style>
  <w:style w:type="character" w:customStyle="1" w:styleId="ft431">
    <w:name w:val="ft431"/>
    <w:uiPriority w:val="99"/>
    <w:qFormat/>
    <w:rsid w:val="009822A6"/>
  </w:style>
  <w:style w:type="character" w:customStyle="1" w:styleId="ft793">
    <w:name w:val="ft793"/>
    <w:uiPriority w:val="99"/>
    <w:qFormat/>
    <w:rsid w:val="009822A6"/>
  </w:style>
  <w:style w:type="character" w:customStyle="1" w:styleId="ft802">
    <w:name w:val="ft802"/>
    <w:uiPriority w:val="99"/>
    <w:qFormat/>
    <w:rsid w:val="009822A6"/>
  </w:style>
  <w:style w:type="character" w:customStyle="1" w:styleId="ft890">
    <w:name w:val="ft890"/>
    <w:uiPriority w:val="99"/>
    <w:qFormat/>
    <w:rsid w:val="009822A6"/>
  </w:style>
  <w:style w:type="character" w:customStyle="1" w:styleId="ft904">
    <w:name w:val="ft904"/>
    <w:uiPriority w:val="99"/>
    <w:qFormat/>
    <w:rsid w:val="009822A6"/>
  </w:style>
  <w:style w:type="character" w:customStyle="1" w:styleId="ft914">
    <w:name w:val="ft914"/>
    <w:uiPriority w:val="99"/>
    <w:qFormat/>
    <w:rsid w:val="009822A6"/>
  </w:style>
  <w:style w:type="character" w:customStyle="1" w:styleId="1fff">
    <w:name w:val="Текст Знак1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9822A6"/>
    <w:rPr>
      <w:rFonts w:cs="Times New Roman"/>
    </w:rPr>
  </w:style>
  <w:style w:type="character" w:customStyle="1" w:styleId="FontStyle214">
    <w:name w:val="Font Style214"/>
    <w:uiPriority w:val="99"/>
    <w:qFormat/>
    <w:rsid w:val="009822A6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9822A6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9822A6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9822A6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9822A6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9822A6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9822A6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9822A6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9822A6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9822A6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9822A6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9822A6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9822A6"/>
    <w:rPr>
      <w:rFonts w:cs="Times New Roman"/>
    </w:rPr>
  </w:style>
  <w:style w:type="character" w:customStyle="1" w:styleId="s3">
    <w:name w:val="s3"/>
    <w:uiPriority w:val="99"/>
    <w:qFormat/>
    <w:rsid w:val="009822A6"/>
  </w:style>
  <w:style w:type="character" w:customStyle="1" w:styleId="FontStyle46">
    <w:name w:val="Font Style46"/>
    <w:uiPriority w:val="99"/>
    <w:qFormat/>
    <w:rsid w:val="009822A6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9822A6"/>
    <w:rPr>
      <w:rFonts w:cs="Times New Roman"/>
    </w:rPr>
  </w:style>
  <w:style w:type="character" w:customStyle="1" w:styleId="s1">
    <w:name w:val="s1"/>
    <w:uiPriority w:val="99"/>
    <w:qFormat/>
    <w:rsid w:val="009822A6"/>
  </w:style>
  <w:style w:type="character" w:customStyle="1" w:styleId="WW8Num8z0">
    <w:name w:val="WW8Num8z0"/>
    <w:uiPriority w:val="99"/>
    <w:qFormat/>
    <w:rsid w:val="009822A6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9822A6"/>
    <w:rPr>
      <w:rFonts w:cs="Times New Roman"/>
    </w:rPr>
  </w:style>
  <w:style w:type="character" w:customStyle="1" w:styleId="searchterm1">
    <w:name w:val="searchterm1"/>
    <w:uiPriority w:val="99"/>
    <w:qFormat/>
    <w:rsid w:val="009822A6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9822A6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9822A6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9822A6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9822A6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9822A6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9822A6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9822A6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9822A6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9822A6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9822A6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9822A6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9822A6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9822A6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9822A6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9822A6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9822A6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9822A6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9822A6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9822A6"/>
  </w:style>
  <w:style w:type="character" w:customStyle="1" w:styleId="WW8Num1z0">
    <w:name w:val="WW8Num1z0"/>
    <w:uiPriority w:val="99"/>
    <w:qFormat/>
    <w:rsid w:val="009822A6"/>
  </w:style>
  <w:style w:type="character" w:customStyle="1" w:styleId="WW8Num2z0">
    <w:name w:val="WW8Num2z0"/>
    <w:uiPriority w:val="99"/>
    <w:qFormat/>
    <w:rsid w:val="009822A6"/>
  </w:style>
  <w:style w:type="character" w:customStyle="1" w:styleId="WW8Num3z0">
    <w:name w:val="WW8Num3z0"/>
    <w:uiPriority w:val="99"/>
    <w:qFormat/>
    <w:rsid w:val="009822A6"/>
  </w:style>
  <w:style w:type="character" w:customStyle="1" w:styleId="WW8Num1z1">
    <w:name w:val="WW8Num1z1"/>
    <w:uiPriority w:val="99"/>
    <w:qFormat/>
    <w:rsid w:val="009822A6"/>
  </w:style>
  <w:style w:type="character" w:customStyle="1" w:styleId="WW8Num1z2">
    <w:name w:val="WW8Num1z2"/>
    <w:uiPriority w:val="99"/>
    <w:qFormat/>
    <w:rsid w:val="009822A6"/>
  </w:style>
  <w:style w:type="character" w:customStyle="1" w:styleId="WW8Num1z3">
    <w:name w:val="WW8Num1z3"/>
    <w:uiPriority w:val="99"/>
    <w:qFormat/>
    <w:rsid w:val="009822A6"/>
  </w:style>
  <w:style w:type="character" w:customStyle="1" w:styleId="WW8Num1z4">
    <w:name w:val="WW8Num1z4"/>
    <w:uiPriority w:val="99"/>
    <w:qFormat/>
    <w:rsid w:val="009822A6"/>
  </w:style>
  <w:style w:type="character" w:customStyle="1" w:styleId="WW8Num1z5">
    <w:name w:val="WW8Num1z5"/>
    <w:uiPriority w:val="99"/>
    <w:qFormat/>
    <w:rsid w:val="009822A6"/>
  </w:style>
  <w:style w:type="character" w:customStyle="1" w:styleId="WW8Num1z6">
    <w:name w:val="WW8Num1z6"/>
    <w:uiPriority w:val="99"/>
    <w:qFormat/>
    <w:rsid w:val="009822A6"/>
  </w:style>
  <w:style w:type="character" w:customStyle="1" w:styleId="WW8Num1z7">
    <w:name w:val="WW8Num1z7"/>
    <w:uiPriority w:val="99"/>
    <w:qFormat/>
    <w:rsid w:val="009822A6"/>
  </w:style>
  <w:style w:type="character" w:customStyle="1" w:styleId="WW8Num1z8">
    <w:name w:val="WW8Num1z8"/>
    <w:uiPriority w:val="99"/>
    <w:qFormat/>
    <w:rsid w:val="009822A6"/>
  </w:style>
  <w:style w:type="character" w:customStyle="1" w:styleId="1fff5">
    <w:name w:val="Основной шрифт абзаца1"/>
    <w:uiPriority w:val="99"/>
    <w:qFormat/>
    <w:rsid w:val="009822A6"/>
  </w:style>
  <w:style w:type="character" w:styleId="afffffff0">
    <w:name w:val="Placeholder Text"/>
    <w:basedOn w:val="a3"/>
    <w:uiPriority w:val="99"/>
    <w:qFormat/>
    <w:rsid w:val="009822A6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9822A6"/>
    <w:rPr>
      <w:vertAlign w:val="superscript"/>
    </w:rPr>
  </w:style>
  <w:style w:type="character" w:customStyle="1" w:styleId="-">
    <w:name w:val="опред-е"/>
    <w:uiPriority w:val="99"/>
    <w:qFormat/>
    <w:rsid w:val="009822A6"/>
    <w:rPr>
      <w:b/>
    </w:rPr>
  </w:style>
  <w:style w:type="character" w:customStyle="1" w:styleId="FontStyle436">
    <w:name w:val="Font Style436"/>
    <w:uiPriority w:val="99"/>
    <w:qFormat/>
    <w:rsid w:val="009822A6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9822A6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9822A6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9822A6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9822A6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9822A6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9822A6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9822A6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9822A6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9822A6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9822A6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9822A6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9822A6"/>
    <w:rPr>
      <w:sz w:val="24"/>
    </w:rPr>
  </w:style>
  <w:style w:type="character" w:customStyle="1" w:styleId="231">
    <w:name w:val="Знак Знак231"/>
    <w:uiPriority w:val="99"/>
    <w:qFormat/>
    <w:locked/>
    <w:rsid w:val="009822A6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9822A6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9822A6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9822A6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9822A6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9822A6"/>
  </w:style>
  <w:style w:type="paragraph" w:customStyle="1" w:styleId="48">
    <w:name w:val="Без интервала4"/>
    <w:link w:val="1fff7"/>
    <w:uiPriority w:val="99"/>
    <w:qFormat/>
    <w:rsid w:val="009822A6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9822A6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9822A6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9822A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9822A6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9822A6"/>
    <w:rPr>
      <w:rFonts w:cs="Times New Roman"/>
    </w:rPr>
  </w:style>
  <w:style w:type="character" w:customStyle="1" w:styleId="epm">
    <w:name w:val="epm"/>
    <w:uiPriority w:val="99"/>
    <w:qFormat/>
    <w:rsid w:val="009822A6"/>
  </w:style>
  <w:style w:type="character" w:customStyle="1" w:styleId="afffffff2">
    <w:name w:val="Стиль Зеленый"/>
    <w:uiPriority w:val="99"/>
    <w:qFormat/>
    <w:rsid w:val="009822A6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9822A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9822A6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9822A6"/>
    <w:rPr>
      <w:rFonts w:cs="Times New Roman"/>
    </w:rPr>
  </w:style>
  <w:style w:type="character" w:customStyle="1" w:styleId="s5">
    <w:name w:val="s5"/>
    <w:basedOn w:val="a3"/>
    <w:uiPriority w:val="99"/>
    <w:qFormat/>
    <w:rsid w:val="009822A6"/>
    <w:rPr>
      <w:rFonts w:cs="Times New Roman"/>
    </w:rPr>
  </w:style>
  <w:style w:type="character" w:customStyle="1" w:styleId="sz12">
    <w:name w:val="sz12"/>
    <w:basedOn w:val="a3"/>
    <w:uiPriority w:val="99"/>
    <w:qFormat/>
    <w:rsid w:val="009822A6"/>
    <w:rPr>
      <w:rFonts w:cs="Times New Roman"/>
    </w:rPr>
  </w:style>
  <w:style w:type="character" w:customStyle="1" w:styleId="s6">
    <w:name w:val="s6"/>
    <w:basedOn w:val="a3"/>
    <w:uiPriority w:val="99"/>
    <w:qFormat/>
    <w:rsid w:val="009822A6"/>
    <w:rPr>
      <w:rFonts w:cs="Times New Roman"/>
    </w:rPr>
  </w:style>
  <w:style w:type="character" w:customStyle="1" w:styleId="FontStyle133">
    <w:name w:val="Font Style133"/>
    <w:uiPriority w:val="99"/>
    <w:qFormat/>
    <w:rsid w:val="009822A6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9822A6"/>
  </w:style>
  <w:style w:type="character" w:customStyle="1" w:styleId="11f1">
    <w:name w:val="Знак1 Знак Знак1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9822A6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9822A6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9822A6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9822A6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9822A6"/>
    <w:rPr>
      <w:sz w:val="24"/>
    </w:rPr>
  </w:style>
  <w:style w:type="character" w:customStyle="1" w:styleId="511">
    <w:name w:val="Знак Знак5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9822A6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9822A6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9822A6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9822A6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9822A6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9822A6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9822A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9822A6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9822A6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9822A6"/>
  </w:style>
  <w:style w:type="character" w:customStyle="1" w:styleId="lbldata1">
    <w:name w:val="lbldata1"/>
    <w:uiPriority w:val="99"/>
    <w:qFormat/>
    <w:rsid w:val="009822A6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9822A6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9822A6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9822A6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9822A6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9822A6"/>
    <w:rPr>
      <w:rFonts w:cs="Times New Roman"/>
    </w:rPr>
  </w:style>
  <w:style w:type="paragraph" w:customStyle="1" w:styleId="c3">
    <w:name w:val="c3"/>
    <w:basedOn w:val="a2"/>
    <w:uiPriority w:val="99"/>
    <w:qFormat/>
    <w:rsid w:val="009822A6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9822A6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9822A6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9822A6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9822A6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9822A6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9822A6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9822A6"/>
    <w:rPr>
      <w:rFonts w:cs="Times New Roman"/>
    </w:rPr>
  </w:style>
  <w:style w:type="character" w:customStyle="1" w:styleId="afffffff4">
    <w:name w:val="полужирный"/>
    <w:uiPriority w:val="99"/>
    <w:qFormat/>
    <w:rsid w:val="009822A6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9822A6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9822A6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9822A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9822A6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9822A6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982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9822A6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9822A6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9822A6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9822A6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9822A6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9822A6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9822A6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9822A6"/>
    <w:rPr>
      <w:sz w:val="16"/>
    </w:rPr>
  </w:style>
  <w:style w:type="character" w:customStyle="1" w:styleId="500">
    <w:name w:val="Знак Знак50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9822A6"/>
    <w:rPr>
      <w:rFonts w:cs="Times New Roman"/>
    </w:rPr>
  </w:style>
  <w:style w:type="character" w:customStyle="1" w:styleId="520">
    <w:name w:val="Знак Знак52"/>
    <w:uiPriority w:val="99"/>
    <w:qFormat/>
    <w:rsid w:val="009822A6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9822A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9822A6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9822A6"/>
  </w:style>
  <w:style w:type="character" w:customStyle="1" w:styleId="fliesstext">
    <w:name w:val="fliesstext"/>
    <w:uiPriority w:val="99"/>
    <w:qFormat/>
    <w:rsid w:val="009822A6"/>
  </w:style>
  <w:style w:type="character" w:customStyle="1" w:styleId="skypec2ctextspan">
    <w:name w:val="skype_c2c_text_span"/>
    <w:uiPriority w:val="99"/>
    <w:qFormat/>
    <w:rsid w:val="009822A6"/>
  </w:style>
  <w:style w:type="paragraph" w:customStyle="1" w:styleId="1fffd">
    <w:name w:val="ЗАГОЛОВОК 1"/>
    <w:link w:val="1fffe"/>
    <w:uiPriority w:val="99"/>
    <w:qFormat/>
    <w:rsid w:val="009822A6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9822A6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9822A6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9822A6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9822A6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9822A6"/>
    <w:rPr>
      <w:sz w:val="24"/>
    </w:rPr>
  </w:style>
  <w:style w:type="character" w:customStyle="1" w:styleId="s15122">
    <w:name w:val="s15122"/>
    <w:basedOn w:val="a3"/>
    <w:uiPriority w:val="99"/>
    <w:qFormat/>
    <w:rsid w:val="009822A6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9822A6"/>
    <w:rPr>
      <w:rFonts w:cs="Times New Roman"/>
    </w:rPr>
  </w:style>
  <w:style w:type="character" w:customStyle="1" w:styleId="CommentTextChar1">
    <w:name w:val="Comment Text Char1"/>
    <w:uiPriority w:val="99"/>
    <w:qFormat/>
    <w:rsid w:val="009822A6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9822A6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9822A6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9822A6"/>
    <w:rPr>
      <w:sz w:val="24"/>
    </w:rPr>
  </w:style>
  <w:style w:type="character" w:customStyle="1" w:styleId="1ffff">
    <w:name w:val="Основной текст Знак Знак Знак1"/>
    <w:uiPriority w:val="99"/>
    <w:rsid w:val="009822A6"/>
    <w:rPr>
      <w:sz w:val="24"/>
    </w:rPr>
  </w:style>
  <w:style w:type="character" w:customStyle="1" w:styleId="56">
    <w:name w:val="Знак Знак5"/>
    <w:uiPriority w:val="99"/>
    <w:qFormat/>
    <w:locked/>
    <w:rsid w:val="009822A6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9822A6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9822A6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9822A6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9822A6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9822A6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9822A6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9822A6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9822A6"/>
    <w:rPr>
      <w:color w:val="auto"/>
    </w:rPr>
  </w:style>
  <w:style w:type="paragraph" w:customStyle="1" w:styleId="bodytext2">
    <w:name w:val="bodytext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9822A6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9822A6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9822A6"/>
    <w:rPr>
      <w:rFonts w:cs="Times New Roman"/>
    </w:rPr>
  </w:style>
  <w:style w:type="paragraph" w:customStyle="1" w:styleId="text">
    <w:name w:val="tex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9822A6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9822A6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9822A6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9822A6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9822A6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9822A6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9822A6"/>
    <w:rPr>
      <w:rFonts w:cs="Times New Roman"/>
    </w:rPr>
  </w:style>
  <w:style w:type="paragraph" w:customStyle="1" w:styleId="p">
    <w:name w:val="p"/>
    <w:basedOn w:val="a2"/>
    <w:uiPriority w:val="99"/>
    <w:qFormat/>
    <w:rsid w:val="009822A6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9822A6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9822A6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9822A6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9822A6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9822A6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9822A6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9822A6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9822A6"/>
    <w:rPr>
      <w:lang w:eastAsia="ru-RU"/>
    </w:rPr>
  </w:style>
  <w:style w:type="character" w:customStyle="1" w:styleId="612">
    <w:name w:val="Знак Знак61"/>
    <w:uiPriority w:val="99"/>
    <w:qFormat/>
    <w:rsid w:val="009822A6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9822A6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9822A6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9822A6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9822A6"/>
    <w:rPr>
      <w:sz w:val="24"/>
    </w:rPr>
  </w:style>
  <w:style w:type="character" w:customStyle="1" w:styleId="BodyTextIndentChar1">
    <w:name w:val="Body Text Indent Char1"/>
    <w:uiPriority w:val="99"/>
    <w:qFormat/>
    <w:rsid w:val="009822A6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9822A6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9822A6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9822A6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9822A6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9822A6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9822A6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9822A6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9822A6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9822A6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9822A6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9822A6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9822A6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9822A6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9822A6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9822A6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9822A6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9822A6"/>
    <w:rPr>
      <w:i/>
      <w:color w:val="808080"/>
    </w:rPr>
  </w:style>
  <w:style w:type="paragraph" w:customStyle="1" w:styleId="p35">
    <w:name w:val="p35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9822A6"/>
    <w:rPr>
      <w:rFonts w:cs="Times New Roman"/>
    </w:rPr>
  </w:style>
  <w:style w:type="character" w:customStyle="1" w:styleId="FontStyle820">
    <w:name w:val="Font Style820"/>
    <w:uiPriority w:val="99"/>
    <w:qFormat/>
    <w:rsid w:val="009822A6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9822A6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9822A6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9822A6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9822A6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9822A6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9822A6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9822A6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9822A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9822A6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9822A6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9822A6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9822A6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9822A6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9822A6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9822A6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9822A6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9822A6"/>
    <w:rPr>
      <w:rFonts w:cs="Times New Roman"/>
    </w:rPr>
  </w:style>
  <w:style w:type="character" w:customStyle="1" w:styleId="s2">
    <w:name w:val="s2"/>
    <w:basedOn w:val="a3"/>
    <w:uiPriority w:val="99"/>
    <w:qFormat/>
    <w:rsid w:val="009822A6"/>
    <w:rPr>
      <w:rFonts w:cs="Times New Roman"/>
    </w:rPr>
  </w:style>
  <w:style w:type="paragraph" w:customStyle="1" w:styleId="p2">
    <w:name w:val="p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9822A6"/>
    <w:rPr>
      <w:rFonts w:ascii="Wingdings" w:hAnsi="Wingdings"/>
    </w:rPr>
  </w:style>
  <w:style w:type="character" w:customStyle="1" w:styleId="WW8Num4z0">
    <w:name w:val="WW8Num4z0"/>
    <w:uiPriority w:val="99"/>
    <w:qFormat/>
    <w:rsid w:val="009822A6"/>
    <w:rPr>
      <w:color w:val="auto"/>
    </w:rPr>
  </w:style>
  <w:style w:type="character" w:customStyle="1" w:styleId="WW8Num5z0">
    <w:name w:val="WW8Num5z0"/>
    <w:uiPriority w:val="99"/>
    <w:qFormat/>
    <w:rsid w:val="009822A6"/>
    <w:rPr>
      <w:b/>
      <w:sz w:val="20"/>
    </w:rPr>
  </w:style>
  <w:style w:type="character" w:customStyle="1" w:styleId="WW8Num6z0">
    <w:name w:val="WW8Num6z0"/>
    <w:uiPriority w:val="99"/>
    <w:qFormat/>
    <w:rsid w:val="009822A6"/>
    <w:rPr>
      <w:sz w:val="20"/>
    </w:rPr>
  </w:style>
  <w:style w:type="character" w:customStyle="1" w:styleId="WW8Num7z0">
    <w:name w:val="WW8Num7z0"/>
    <w:uiPriority w:val="99"/>
    <w:qFormat/>
    <w:rsid w:val="009822A6"/>
    <w:rPr>
      <w:b/>
      <w:sz w:val="20"/>
    </w:rPr>
  </w:style>
  <w:style w:type="character" w:customStyle="1" w:styleId="WW8Num9z0">
    <w:name w:val="WW8Num9z0"/>
    <w:uiPriority w:val="99"/>
    <w:qFormat/>
    <w:rsid w:val="009822A6"/>
    <w:rPr>
      <w:sz w:val="20"/>
    </w:rPr>
  </w:style>
  <w:style w:type="character" w:customStyle="1" w:styleId="WW8Num9z1">
    <w:name w:val="WW8Num9z1"/>
    <w:uiPriority w:val="99"/>
    <w:qFormat/>
    <w:rsid w:val="009822A6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9822A6"/>
  </w:style>
  <w:style w:type="character" w:customStyle="1" w:styleId="WW8Num9z3">
    <w:name w:val="WW8Num9z3"/>
    <w:uiPriority w:val="99"/>
    <w:qFormat/>
    <w:rsid w:val="009822A6"/>
  </w:style>
  <w:style w:type="character" w:customStyle="1" w:styleId="WW8Num9z4">
    <w:name w:val="WW8Num9z4"/>
    <w:uiPriority w:val="99"/>
    <w:qFormat/>
    <w:rsid w:val="009822A6"/>
  </w:style>
  <w:style w:type="character" w:customStyle="1" w:styleId="WW8Num9z5">
    <w:name w:val="WW8Num9z5"/>
    <w:uiPriority w:val="99"/>
    <w:qFormat/>
    <w:rsid w:val="009822A6"/>
  </w:style>
  <w:style w:type="character" w:customStyle="1" w:styleId="WW8Num9z6">
    <w:name w:val="WW8Num9z6"/>
    <w:uiPriority w:val="99"/>
    <w:qFormat/>
    <w:rsid w:val="009822A6"/>
  </w:style>
  <w:style w:type="character" w:customStyle="1" w:styleId="WW8Num9z7">
    <w:name w:val="WW8Num9z7"/>
    <w:uiPriority w:val="99"/>
    <w:qFormat/>
    <w:rsid w:val="009822A6"/>
  </w:style>
  <w:style w:type="character" w:customStyle="1" w:styleId="WW8Num9z8">
    <w:name w:val="WW8Num9z8"/>
    <w:uiPriority w:val="99"/>
    <w:qFormat/>
    <w:rsid w:val="009822A6"/>
  </w:style>
  <w:style w:type="character" w:customStyle="1" w:styleId="WW8Num10z0">
    <w:name w:val="WW8Num10z0"/>
    <w:uiPriority w:val="99"/>
    <w:qFormat/>
    <w:rsid w:val="009822A6"/>
    <w:rPr>
      <w:sz w:val="20"/>
    </w:rPr>
  </w:style>
  <w:style w:type="character" w:customStyle="1" w:styleId="WW8Num11z0">
    <w:name w:val="WW8Num11z0"/>
    <w:uiPriority w:val="99"/>
    <w:qFormat/>
    <w:rsid w:val="009822A6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9822A6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9822A6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9822A6"/>
    <w:rPr>
      <w:sz w:val="20"/>
    </w:rPr>
  </w:style>
  <w:style w:type="character" w:customStyle="1" w:styleId="WW8Num15z0">
    <w:name w:val="WW8Num15z0"/>
    <w:uiPriority w:val="99"/>
    <w:qFormat/>
    <w:rsid w:val="009822A6"/>
    <w:rPr>
      <w:sz w:val="20"/>
    </w:rPr>
  </w:style>
  <w:style w:type="character" w:customStyle="1" w:styleId="WW8Num17z0">
    <w:name w:val="WW8Num17z0"/>
    <w:uiPriority w:val="99"/>
    <w:qFormat/>
    <w:rsid w:val="009822A6"/>
    <w:rPr>
      <w:rFonts w:ascii="Wingdings" w:hAnsi="Wingdings"/>
    </w:rPr>
  </w:style>
  <w:style w:type="character" w:customStyle="1" w:styleId="WW8Num18z0">
    <w:name w:val="WW8Num18z0"/>
    <w:uiPriority w:val="99"/>
    <w:qFormat/>
    <w:rsid w:val="009822A6"/>
  </w:style>
  <w:style w:type="character" w:customStyle="1" w:styleId="WW8Num18z1">
    <w:name w:val="WW8Num18z1"/>
    <w:uiPriority w:val="99"/>
    <w:qFormat/>
    <w:rsid w:val="009822A6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9822A6"/>
  </w:style>
  <w:style w:type="character" w:customStyle="1" w:styleId="WW8Num18z3">
    <w:name w:val="WW8Num18z3"/>
    <w:uiPriority w:val="99"/>
    <w:qFormat/>
    <w:rsid w:val="009822A6"/>
  </w:style>
  <w:style w:type="character" w:customStyle="1" w:styleId="WW8Num18z4">
    <w:name w:val="WW8Num18z4"/>
    <w:uiPriority w:val="99"/>
    <w:qFormat/>
    <w:rsid w:val="009822A6"/>
  </w:style>
  <w:style w:type="character" w:customStyle="1" w:styleId="WW8Num18z5">
    <w:name w:val="WW8Num18z5"/>
    <w:uiPriority w:val="99"/>
    <w:qFormat/>
    <w:rsid w:val="009822A6"/>
  </w:style>
  <w:style w:type="character" w:customStyle="1" w:styleId="WW8Num18z6">
    <w:name w:val="WW8Num18z6"/>
    <w:uiPriority w:val="99"/>
    <w:qFormat/>
    <w:rsid w:val="009822A6"/>
  </w:style>
  <w:style w:type="character" w:customStyle="1" w:styleId="WW8Num18z7">
    <w:name w:val="WW8Num18z7"/>
    <w:uiPriority w:val="99"/>
    <w:qFormat/>
    <w:rsid w:val="009822A6"/>
  </w:style>
  <w:style w:type="character" w:customStyle="1" w:styleId="WW8Num18z8">
    <w:name w:val="WW8Num18z8"/>
    <w:uiPriority w:val="99"/>
    <w:qFormat/>
    <w:rsid w:val="009822A6"/>
  </w:style>
  <w:style w:type="character" w:customStyle="1" w:styleId="WW8Num19z0">
    <w:name w:val="WW8Num19z0"/>
    <w:uiPriority w:val="99"/>
    <w:qFormat/>
    <w:rsid w:val="009822A6"/>
  </w:style>
  <w:style w:type="character" w:customStyle="1" w:styleId="WW8Num19z1">
    <w:name w:val="WW8Num19z1"/>
    <w:uiPriority w:val="99"/>
    <w:qFormat/>
    <w:rsid w:val="009822A6"/>
  </w:style>
  <w:style w:type="character" w:customStyle="1" w:styleId="WW8Num19z2">
    <w:name w:val="WW8Num19z2"/>
    <w:uiPriority w:val="99"/>
    <w:qFormat/>
    <w:rsid w:val="009822A6"/>
  </w:style>
  <w:style w:type="character" w:customStyle="1" w:styleId="WW8Num19z3">
    <w:name w:val="WW8Num19z3"/>
    <w:uiPriority w:val="99"/>
    <w:qFormat/>
    <w:rsid w:val="009822A6"/>
  </w:style>
  <w:style w:type="character" w:customStyle="1" w:styleId="WW8Num19z4">
    <w:name w:val="WW8Num19z4"/>
    <w:uiPriority w:val="99"/>
    <w:qFormat/>
    <w:rsid w:val="009822A6"/>
  </w:style>
  <w:style w:type="character" w:customStyle="1" w:styleId="WW8Num19z5">
    <w:name w:val="WW8Num19z5"/>
    <w:uiPriority w:val="99"/>
    <w:qFormat/>
    <w:rsid w:val="009822A6"/>
  </w:style>
  <w:style w:type="character" w:customStyle="1" w:styleId="WW8Num19z6">
    <w:name w:val="WW8Num19z6"/>
    <w:uiPriority w:val="99"/>
    <w:qFormat/>
    <w:rsid w:val="009822A6"/>
  </w:style>
  <w:style w:type="character" w:customStyle="1" w:styleId="WW8Num19z7">
    <w:name w:val="WW8Num19z7"/>
    <w:uiPriority w:val="99"/>
    <w:qFormat/>
    <w:rsid w:val="009822A6"/>
  </w:style>
  <w:style w:type="character" w:customStyle="1" w:styleId="WW8Num19z8">
    <w:name w:val="WW8Num19z8"/>
    <w:uiPriority w:val="99"/>
    <w:qFormat/>
    <w:rsid w:val="009822A6"/>
  </w:style>
  <w:style w:type="character" w:customStyle="1" w:styleId="WW8Num4z1">
    <w:name w:val="WW8Num4z1"/>
    <w:uiPriority w:val="99"/>
    <w:qFormat/>
    <w:rsid w:val="009822A6"/>
  </w:style>
  <w:style w:type="character" w:customStyle="1" w:styleId="WW8Num4z2">
    <w:name w:val="WW8Num4z2"/>
    <w:uiPriority w:val="99"/>
    <w:qFormat/>
    <w:rsid w:val="009822A6"/>
  </w:style>
  <w:style w:type="character" w:customStyle="1" w:styleId="WW8Num4z3">
    <w:name w:val="WW8Num4z3"/>
    <w:uiPriority w:val="99"/>
    <w:qFormat/>
    <w:rsid w:val="009822A6"/>
  </w:style>
  <w:style w:type="character" w:customStyle="1" w:styleId="WW8Num4z4">
    <w:name w:val="WW8Num4z4"/>
    <w:uiPriority w:val="99"/>
    <w:qFormat/>
    <w:rsid w:val="009822A6"/>
  </w:style>
  <w:style w:type="character" w:customStyle="1" w:styleId="WW8Num4z5">
    <w:name w:val="WW8Num4z5"/>
    <w:uiPriority w:val="99"/>
    <w:qFormat/>
    <w:rsid w:val="009822A6"/>
  </w:style>
  <w:style w:type="character" w:customStyle="1" w:styleId="WW8Num4z6">
    <w:name w:val="WW8Num4z6"/>
    <w:uiPriority w:val="99"/>
    <w:qFormat/>
    <w:rsid w:val="009822A6"/>
  </w:style>
  <w:style w:type="character" w:customStyle="1" w:styleId="WW8Num4z7">
    <w:name w:val="WW8Num4z7"/>
    <w:uiPriority w:val="99"/>
    <w:qFormat/>
    <w:rsid w:val="009822A6"/>
  </w:style>
  <w:style w:type="character" w:customStyle="1" w:styleId="WW8Num4z8">
    <w:name w:val="WW8Num4z8"/>
    <w:uiPriority w:val="99"/>
    <w:qFormat/>
    <w:rsid w:val="009822A6"/>
  </w:style>
  <w:style w:type="character" w:customStyle="1" w:styleId="WW8Num5z1">
    <w:name w:val="WW8Num5z1"/>
    <w:uiPriority w:val="99"/>
    <w:qFormat/>
    <w:rsid w:val="009822A6"/>
  </w:style>
  <w:style w:type="character" w:customStyle="1" w:styleId="WW8Num5z2">
    <w:name w:val="WW8Num5z2"/>
    <w:uiPriority w:val="99"/>
    <w:qFormat/>
    <w:rsid w:val="009822A6"/>
  </w:style>
  <w:style w:type="character" w:customStyle="1" w:styleId="WW8Num5z3">
    <w:name w:val="WW8Num5z3"/>
    <w:uiPriority w:val="99"/>
    <w:qFormat/>
    <w:rsid w:val="009822A6"/>
  </w:style>
  <w:style w:type="character" w:customStyle="1" w:styleId="WW8Num5z4">
    <w:name w:val="WW8Num5z4"/>
    <w:uiPriority w:val="99"/>
    <w:qFormat/>
    <w:rsid w:val="009822A6"/>
  </w:style>
  <w:style w:type="character" w:customStyle="1" w:styleId="WW8Num5z5">
    <w:name w:val="WW8Num5z5"/>
    <w:uiPriority w:val="99"/>
    <w:qFormat/>
    <w:rsid w:val="009822A6"/>
  </w:style>
  <w:style w:type="character" w:customStyle="1" w:styleId="WW8Num5z6">
    <w:name w:val="WW8Num5z6"/>
    <w:uiPriority w:val="99"/>
    <w:qFormat/>
    <w:rsid w:val="009822A6"/>
  </w:style>
  <w:style w:type="character" w:customStyle="1" w:styleId="WW8Num5z7">
    <w:name w:val="WW8Num5z7"/>
    <w:uiPriority w:val="99"/>
    <w:qFormat/>
    <w:rsid w:val="009822A6"/>
  </w:style>
  <w:style w:type="character" w:customStyle="1" w:styleId="WW8Num5z8">
    <w:name w:val="WW8Num5z8"/>
    <w:uiPriority w:val="99"/>
    <w:qFormat/>
    <w:rsid w:val="009822A6"/>
  </w:style>
  <w:style w:type="character" w:customStyle="1" w:styleId="WW8Num6z1">
    <w:name w:val="WW8Num6z1"/>
    <w:uiPriority w:val="99"/>
    <w:qFormat/>
    <w:rsid w:val="009822A6"/>
  </w:style>
  <w:style w:type="character" w:customStyle="1" w:styleId="WW8Num6z2">
    <w:name w:val="WW8Num6z2"/>
    <w:uiPriority w:val="99"/>
    <w:qFormat/>
    <w:rsid w:val="009822A6"/>
  </w:style>
  <w:style w:type="character" w:customStyle="1" w:styleId="WW8Num6z3">
    <w:name w:val="WW8Num6z3"/>
    <w:uiPriority w:val="99"/>
    <w:qFormat/>
    <w:rsid w:val="009822A6"/>
  </w:style>
  <w:style w:type="character" w:customStyle="1" w:styleId="WW8Num6z4">
    <w:name w:val="WW8Num6z4"/>
    <w:uiPriority w:val="99"/>
    <w:qFormat/>
    <w:rsid w:val="009822A6"/>
  </w:style>
  <w:style w:type="character" w:customStyle="1" w:styleId="WW8Num6z5">
    <w:name w:val="WW8Num6z5"/>
    <w:uiPriority w:val="99"/>
    <w:qFormat/>
    <w:rsid w:val="009822A6"/>
  </w:style>
  <w:style w:type="character" w:customStyle="1" w:styleId="WW8Num6z6">
    <w:name w:val="WW8Num6z6"/>
    <w:uiPriority w:val="99"/>
    <w:qFormat/>
    <w:rsid w:val="009822A6"/>
  </w:style>
  <w:style w:type="character" w:customStyle="1" w:styleId="WW8Num6z7">
    <w:name w:val="WW8Num6z7"/>
    <w:uiPriority w:val="99"/>
    <w:qFormat/>
    <w:rsid w:val="009822A6"/>
  </w:style>
  <w:style w:type="character" w:customStyle="1" w:styleId="WW8Num6z8">
    <w:name w:val="WW8Num6z8"/>
    <w:uiPriority w:val="99"/>
    <w:qFormat/>
    <w:rsid w:val="009822A6"/>
  </w:style>
  <w:style w:type="character" w:customStyle="1" w:styleId="WW8Num7z1">
    <w:name w:val="WW8Num7z1"/>
    <w:uiPriority w:val="99"/>
    <w:qFormat/>
    <w:rsid w:val="009822A6"/>
  </w:style>
  <w:style w:type="character" w:customStyle="1" w:styleId="WW8Num7z2">
    <w:name w:val="WW8Num7z2"/>
    <w:uiPriority w:val="99"/>
    <w:qFormat/>
    <w:rsid w:val="009822A6"/>
  </w:style>
  <w:style w:type="character" w:customStyle="1" w:styleId="WW8Num7z3">
    <w:name w:val="WW8Num7z3"/>
    <w:uiPriority w:val="99"/>
    <w:qFormat/>
    <w:rsid w:val="009822A6"/>
  </w:style>
  <w:style w:type="character" w:customStyle="1" w:styleId="WW8Num7z4">
    <w:name w:val="WW8Num7z4"/>
    <w:uiPriority w:val="99"/>
    <w:qFormat/>
    <w:rsid w:val="009822A6"/>
  </w:style>
  <w:style w:type="character" w:customStyle="1" w:styleId="WW8Num7z5">
    <w:name w:val="WW8Num7z5"/>
    <w:uiPriority w:val="99"/>
    <w:qFormat/>
    <w:rsid w:val="009822A6"/>
  </w:style>
  <w:style w:type="character" w:customStyle="1" w:styleId="WW8Num7z6">
    <w:name w:val="WW8Num7z6"/>
    <w:uiPriority w:val="99"/>
    <w:qFormat/>
    <w:rsid w:val="009822A6"/>
  </w:style>
  <w:style w:type="character" w:customStyle="1" w:styleId="WW8Num7z7">
    <w:name w:val="WW8Num7z7"/>
    <w:uiPriority w:val="99"/>
    <w:qFormat/>
    <w:rsid w:val="009822A6"/>
  </w:style>
  <w:style w:type="character" w:customStyle="1" w:styleId="WW8Num7z8">
    <w:name w:val="WW8Num7z8"/>
    <w:uiPriority w:val="99"/>
    <w:qFormat/>
    <w:rsid w:val="009822A6"/>
  </w:style>
  <w:style w:type="character" w:customStyle="1" w:styleId="WW8Num8z1">
    <w:name w:val="WW8Num8z1"/>
    <w:uiPriority w:val="99"/>
    <w:qFormat/>
    <w:rsid w:val="009822A6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9822A6"/>
  </w:style>
  <w:style w:type="character" w:customStyle="1" w:styleId="WW8Num8z3">
    <w:name w:val="WW8Num8z3"/>
    <w:uiPriority w:val="99"/>
    <w:qFormat/>
    <w:rsid w:val="009822A6"/>
  </w:style>
  <w:style w:type="character" w:customStyle="1" w:styleId="WW8Num8z4">
    <w:name w:val="WW8Num8z4"/>
    <w:uiPriority w:val="99"/>
    <w:qFormat/>
    <w:rsid w:val="009822A6"/>
  </w:style>
  <w:style w:type="character" w:customStyle="1" w:styleId="WW8Num8z5">
    <w:name w:val="WW8Num8z5"/>
    <w:uiPriority w:val="99"/>
    <w:qFormat/>
    <w:rsid w:val="009822A6"/>
  </w:style>
  <w:style w:type="character" w:customStyle="1" w:styleId="WW8Num8z6">
    <w:name w:val="WW8Num8z6"/>
    <w:uiPriority w:val="99"/>
    <w:qFormat/>
    <w:rsid w:val="009822A6"/>
  </w:style>
  <w:style w:type="character" w:customStyle="1" w:styleId="WW8Num8z7">
    <w:name w:val="WW8Num8z7"/>
    <w:uiPriority w:val="99"/>
    <w:qFormat/>
    <w:rsid w:val="009822A6"/>
  </w:style>
  <w:style w:type="character" w:customStyle="1" w:styleId="WW8Num8z8">
    <w:name w:val="WW8Num8z8"/>
    <w:uiPriority w:val="99"/>
    <w:qFormat/>
    <w:rsid w:val="009822A6"/>
  </w:style>
  <w:style w:type="character" w:customStyle="1" w:styleId="WW8Num10z1">
    <w:name w:val="WW8Num10z1"/>
    <w:uiPriority w:val="99"/>
    <w:qFormat/>
    <w:rsid w:val="009822A6"/>
  </w:style>
  <w:style w:type="character" w:customStyle="1" w:styleId="WW8Num10z2">
    <w:name w:val="WW8Num10z2"/>
    <w:uiPriority w:val="99"/>
    <w:qFormat/>
    <w:rsid w:val="009822A6"/>
  </w:style>
  <w:style w:type="character" w:customStyle="1" w:styleId="WW8Num10z3">
    <w:name w:val="WW8Num10z3"/>
    <w:uiPriority w:val="99"/>
    <w:qFormat/>
    <w:rsid w:val="009822A6"/>
  </w:style>
  <w:style w:type="character" w:customStyle="1" w:styleId="WW8Num10z4">
    <w:name w:val="WW8Num10z4"/>
    <w:uiPriority w:val="99"/>
    <w:qFormat/>
    <w:rsid w:val="009822A6"/>
  </w:style>
  <w:style w:type="character" w:customStyle="1" w:styleId="WW8Num10z5">
    <w:name w:val="WW8Num10z5"/>
    <w:uiPriority w:val="99"/>
    <w:qFormat/>
    <w:rsid w:val="009822A6"/>
  </w:style>
  <w:style w:type="character" w:customStyle="1" w:styleId="WW8Num10z6">
    <w:name w:val="WW8Num10z6"/>
    <w:uiPriority w:val="99"/>
    <w:qFormat/>
    <w:rsid w:val="009822A6"/>
  </w:style>
  <w:style w:type="character" w:customStyle="1" w:styleId="WW8Num10z7">
    <w:name w:val="WW8Num10z7"/>
    <w:uiPriority w:val="99"/>
    <w:qFormat/>
    <w:rsid w:val="009822A6"/>
  </w:style>
  <w:style w:type="character" w:customStyle="1" w:styleId="WW8Num10z8">
    <w:name w:val="WW8Num10z8"/>
    <w:uiPriority w:val="99"/>
    <w:qFormat/>
    <w:rsid w:val="009822A6"/>
  </w:style>
  <w:style w:type="character" w:customStyle="1" w:styleId="WW8Num11z1">
    <w:name w:val="WW8Num11z1"/>
    <w:uiPriority w:val="99"/>
    <w:qFormat/>
    <w:rsid w:val="009822A6"/>
    <w:rPr>
      <w:sz w:val="20"/>
    </w:rPr>
  </w:style>
  <w:style w:type="character" w:customStyle="1" w:styleId="WW8Num11z2">
    <w:name w:val="WW8Num11z2"/>
    <w:uiPriority w:val="99"/>
    <w:qFormat/>
    <w:rsid w:val="009822A6"/>
  </w:style>
  <w:style w:type="character" w:customStyle="1" w:styleId="WW8Num11z3">
    <w:name w:val="WW8Num11z3"/>
    <w:uiPriority w:val="99"/>
    <w:qFormat/>
    <w:rsid w:val="009822A6"/>
  </w:style>
  <w:style w:type="character" w:customStyle="1" w:styleId="WW8Num11z4">
    <w:name w:val="WW8Num11z4"/>
    <w:uiPriority w:val="99"/>
    <w:qFormat/>
    <w:rsid w:val="009822A6"/>
  </w:style>
  <w:style w:type="character" w:customStyle="1" w:styleId="WW8Num11z5">
    <w:name w:val="WW8Num11z5"/>
    <w:uiPriority w:val="99"/>
    <w:qFormat/>
    <w:rsid w:val="009822A6"/>
  </w:style>
  <w:style w:type="character" w:customStyle="1" w:styleId="WW8Num11z6">
    <w:name w:val="WW8Num11z6"/>
    <w:uiPriority w:val="99"/>
    <w:qFormat/>
    <w:rsid w:val="009822A6"/>
  </w:style>
  <w:style w:type="character" w:customStyle="1" w:styleId="WW8Num11z7">
    <w:name w:val="WW8Num11z7"/>
    <w:uiPriority w:val="99"/>
    <w:qFormat/>
    <w:rsid w:val="009822A6"/>
  </w:style>
  <w:style w:type="character" w:customStyle="1" w:styleId="WW8Num11z8">
    <w:name w:val="WW8Num11z8"/>
    <w:uiPriority w:val="99"/>
    <w:qFormat/>
    <w:rsid w:val="009822A6"/>
  </w:style>
  <w:style w:type="character" w:customStyle="1" w:styleId="WW8Num12z2">
    <w:name w:val="WW8Num12z2"/>
    <w:uiPriority w:val="99"/>
    <w:qFormat/>
    <w:rsid w:val="009822A6"/>
    <w:rPr>
      <w:rFonts w:ascii="Wingdings" w:hAnsi="Wingdings"/>
    </w:rPr>
  </w:style>
  <w:style w:type="character" w:customStyle="1" w:styleId="WW8Num12z3">
    <w:name w:val="WW8Num12z3"/>
    <w:uiPriority w:val="99"/>
    <w:qFormat/>
    <w:rsid w:val="009822A6"/>
    <w:rPr>
      <w:rFonts w:ascii="Symbol" w:hAnsi="Symbol"/>
    </w:rPr>
  </w:style>
  <w:style w:type="character" w:customStyle="1" w:styleId="WW8Num12z4">
    <w:name w:val="WW8Num12z4"/>
    <w:uiPriority w:val="99"/>
    <w:qFormat/>
    <w:rsid w:val="009822A6"/>
    <w:rPr>
      <w:rFonts w:ascii="Courier New" w:hAnsi="Courier New"/>
    </w:rPr>
  </w:style>
  <w:style w:type="character" w:customStyle="1" w:styleId="WW8Num13z1">
    <w:name w:val="WW8Num13z1"/>
    <w:uiPriority w:val="99"/>
    <w:qFormat/>
    <w:rsid w:val="009822A6"/>
  </w:style>
  <w:style w:type="character" w:customStyle="1" w:styleId="WW8Num13z2">
    <w:name w:val="WW8Num13z2"/>
    <w:uiPriority w:val="99"/>
    <w:qFormat/>
    <w:rsid w:val="009822A6"/>
  </w:style>
  <w:style w:type="character" w:customStyle="1" w:styleId="WW8Num13z3">
    <w:name w:val="WW8Num13z3"/>
    <w:uiPriority w:val="99"/>
    <w:qFormat/>
    <w:rsid w:val="009822A6"/>
  </w:style>
  <w:style w:type="character" w:customStyle="1" w:styleId="WW8Num13z4">
    <w:name w:val="WW8Num13z4"/>
    <w:uiPriority w:val="99"/>
    <w:qFormat/>
    <w:rsid w:val="009822A6"/>
  </w:style>
  <w:style w:type="character" w:customStyle="1" w:styleId="WW8Num13z5">
    <w:name w:val="WW8Num13z5"/>
    <w:uiPriority w:val="99"/>
    <w:qFormat/>
    <w:rsid w:val="009822A6"/>
  </w:style>
  <w:style w:type="character" w:customStyle="1" w:styleId="WW8Num13z6">
    <w:name w:val="WW8Num13z6"/>
    <w:uiPriority w:val="99"/>
    <w:qFormat/>
    <w:rsid w:val="009822A6"/>
  </w:style>
  <w:style w:type="character" w:customStyle="1" w:styleId="WW8Num13z7">
    <w:name w:val="WW8Num13z7"/>
    <w:uiPriority w:val="99"/>
    <w:qFormat/>
    <w:rsid w:val="009822A6"/>
  </w:style>
  <w:style w:type="character" w:customStyle="1" w:styleId="WW8Num13z8">
    <w:name w:val="WW8Num13z8"/>
    <w:uiPriority w:val="99"/>
    <w:qFormat/>
    <w:rsid w:val="009822A6"/>
  </w:style>
  <w:style w:type="character" w:customStyle="1" w:styleId="WW8Num14z1">
    <w:name w:val="WW8Num14z1"/>
    <w:uiPriority w:val="99"/>
    <w:qFormat/>
    <w:rsid w:val="009822A6"/>
  </w:style>
  <w:style w:type="character" w:customStyle="1" w:styleId="WW8Num14z2">
    <w:name w:val="WW8Num14z2"/>
    <w:uiPriority w:val="99"/>
    <w:qFormat/>
    <w:rsid w:val="009822A6"/>
  </w:style>
  <w:style w:type="character" w:customStyle="1" w:styleId="WW8Num14z3">
    <w:name w:val="WW8Num14z3"/>
    <w:uiPriority w:val="99"/>
    <w:qFormat/>
    <w:rsid w:val="009822A6"/>
  </w:style>
  <w:style w:type="character" w:customStyle="1" w:styleId="WW8Num14z4">
    <w:name w:val="WW8Num14z4"/>
    <w:uiPriority w:val="99"/>
    <w:qFormat/>
    <w:rsid w:val="009822A6"/>
  </w:style>
  <w:style w:type="character" w:customStyle="1" w:styleId="WW8Num14z5">
    <w:name w:val="WW8Num14z5"/>
    <w:uiPriority w:val="99"/>
    <w:qFormat/>
    <w:rsid w:val="009822A6"/>
  </w:style>
  <w:style w:type="character" w:customStyle="1" w:styleId="WW8Num14z6">
    <w:name w:val="WW8Num14z6"/>
    <w:uiPriority w:val="99"/>
    <w:qFormat/>
    <w:rsid w:val="009822A6"/>
  </w:style>
  <w:style w:type="character" w:customStyle="1" w:styleId="WW8Num14z7">
    <w:name w:val="WW8Num14z7"/>
    <w:uiPriority w:val="99"/>
    <w:qFormat/>
    <w:rsid w:val="009822A6"/>
  </w:style>
  <w:style w:type="character" w:customStyle="1" w:styleId="WW8Num14z8">
    <w:name w:val="WW8Num14z8"/>
    <w:uiPriority w:val="99"/>
    <w:qFormat/>
    <w:rsid w:val="009822A6"/>
  </w:style>
  <w:style w:type="character" w:customStyle="1" w:styleId="WW8Num15z1">
    <w:name w:val="WW8Num15z1"/>
    <w:uiPriority w:val="99"/>
    <w:qFormat/>
    <w:rsid w:val="009822A6"/>
  </w:style>
  <w:style w:type="character" w:customStyle="1" w:styleId="WW8Num15z2">
    <w:name w:val="WW8Num15z2"/>
    <w:uiPriority w:val="99"/>
    <w:qFormat/>
    <w:rsid w:val="009822A6"/>
  </w:style>
  <w:style w:type="character" w:customStyle="1" w:styleId="WW8Num15z3">
    <w:name w:val="WW8Num15z3"/>
    <w:uiPriority w:val="99"/>
    <w:qFormat/>
    <w:rsid w:val="009822A6"/>
  </w:style>
  <w:style w:type="character" w:customStyle="1" w:styleId="WW8Num15z4">
    <w:name w:val="WW8Num15z4"/>
    <w:uiPriority w:val="99"/>
    <w:qFormat/>
    <w:rsid w:val="009822A6"/>
  </w:style>
  <w:style w:type="character" w:customStyle="1" w:styleId="WW8Num15z5">
    <w:name w:val="WW8Num15z5"/>
    <w:uiPriority w:val="99"/>
    <w:qFormat/>
    <w:rsid w:val="009822A6"/>
  </w:style>
  <w:style w:type="character" w:customStyle="1" w:styleId="WW8Num15z6">
    <w:name w:val="WW8Num15z6"/>
    <w:uiPriority w:val="99"/>
    <w:qFormat/>
    <w:rsid w:val="009822A6"/>
  </w:style>
  <w:style w:type="character" w:customStyle="1" w:styleId="WW8Num15z7">
    <w:name w:val="WW8Num15z7"/>
    <w:uiPriority w:val="99"/>
    <w:qFormat/>
    <w:rsid w:val="009822A6"/>
  </w:style>
  <w:style w:type="character" w:customStyle="1" w:styleId="WW8Num15z8">
    <w:name w:val="WW8Num15z8"/>
    <w:uiPriority w:val="99"/>
    <w:qFormat/>
    <w:rsid w:val="009822A6"/>
  </w:style>
  <w:style w:type="character" w:customStyle="1" w:styleId="WW8Num16z1">
    <w:name w:val="WW8Num16z1"/>
    <w:uiPriority w:val="99"/>
    <w:qFormat/>
    <w:rsid w:val="009822A6"/>
  </w:style>
  <w:style w:type="character" w:customStyle="1" w:styleId="WW8Num16z2">
    <w:name w:val="WW8Num16z2"/>
    <w:uiPriority w:val="99"/>
    <w:qFormat/>
    <w:rsid w:val="009822A6"/>
  </w:style>
  <w:style w:type="character" w:customStyle="1" w:styleId="WW8Num16z3">
    <w:name w:val="WW8Num16z3"/>
    <w:uiPriority w:val="99"/>
    <w:qFormat/>
    <w:rsid w:val="009822A6"/>
  </w:style>
  <w:style w:type="character" w:customStyle="1" w:styleId="WW8Num16z4">
    <w:name w:val="WW8Num16z4"/>
    <w:uiPriority w:val="99"/>
    <w:qFormat/>
    <w:rsid w:val="009822A6"/>
  </w:style>
  <w:style w:type="character" w:customStyle="1" w:styleId="WW8Num16z5">
    <w:name w:val="WW8Num16z5"/>
    <w:uiPriority w:val="99"/>
    <w:qFormat/>
    <w:rsid w:val="009822A6"/>
  </w:style>
  <w:style w:type="character" w:customStyle="1" w:styleId="WW8Num16z6">
    <w:name w:val="WW8Num16z6"/>
    <w:uiPriority w:val="99"/>
    <w:qFormat/>
    <w:rsid w:val="009822A6"/>
  </w:style>
  <w:style w:type="character" w:customStyle="1" w:styleId="WW8Num16z7">
    <w:name w:val="WW8Num16z7"/>
    <w:uiPriority w:val="99"/>
    <w:qFormat/>
    <w:rsid w:val="009822A6"/>
  </w:style>
  <w:style w:type="character" w:customStyle="1" w:styleId="WW8Num16z8">
    <w:name w:val="WW8Num16z8"/>
    <w:uiPriority w:val="99"/>
    <w:qFormat/>
    <w:rsid w:val="009822A6"/>
  </w:style>
  <w:style w:type="character" w:customStyle="1" w:styleId="affffffff1">
    <w:name w:val="Символ нумерации"/>
    <w:uiPriority w:val="99"/>
    <w:qFormat/>
    <w:rsid w:val="009822A6"/>
  </w:style>
  <w:style w:type="paragraph" w:customStyle="1" w:styleId="1ffff3">
    <w:name w:val="Название1"/>
    <w:basedOn w:val="a2"/>
    <w:uiPriority w:val="99"/>
    <w:qFormat/>
    <w:rsid w:val="009822A6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9822A6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9822A6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9822A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9822A6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9822A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9822A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9822A6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9822A6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9822A6"/>
    <w:rPr>
      <w:sz w:val="24"/>
    </w:rPr>
  </w:style>
  <w:style w:type="character" w:customStyle="1" w:styleId="501">
    <w:name w:val="Знак Знак501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9822A6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9822A6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9822A6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9822A6"/>
    <w:rPr>
      <w:rFonts w:cs="Times New Roman"/>
    </w:rPr>
  </w:style>
  <w:style w:type="character" w:customStyle="1" w:styleId="Heading12">
    <w:name w:val="Heading 12 Знак Знак"/>
    <w:uiPriority w:val="99"/>
    <w:qFormat/>
    <w:rsid w:val="009822A6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9822A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9822A6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9822A6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9822A6"/>
    <w:rPr>
      <w:lang w:eastAsia="en-US"/>
    </w:rPr>
  </w:style>
  <w:style w:type="character" w:customStyle="1" w:styleId="225">
    <w:name w:val="Заголовок 2 Знак2"/>
    <w:uiPriority w:val="99"/>
    <w:qFormat/>
    <w:rsid w:val="009822A6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9822A6"/>
    <w:rPr>
      <w:sz w:val="24"/>
    </w:rPr>
  </w:style>
  <w:style w:type="paragraph" w:customStyle="1" w:styleId="paragraf2">
    <w:name w:val="paragraf2"/>
    <w:basedOn w:val="a2"/>
    <w:uiPriority w:val="99"/>
    <w:qFormat/>
    <w:rsid w:val="009822A6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9822A6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9822A6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9822A6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9822A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9822A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9822A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9822A6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9822A6"/>
    <w:rPr>
      <w:color w:val="auto"/>
    </w:rPr>
  </w:style>
  <w:style w:type="paragraph" w:customStyle="1" w:styleId="affffffff3">
    <w:name w:val="Обычный.Нормальный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9822A6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9822A6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9822A6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9822A6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9822A6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9822A6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9822A6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9822A6"/>
    <w:rPr>
      <w:i/>
    </w:rPr>
  </w:style>
  <w:style w:type="character" w:customStyle="1" w:styleId="font2">
    <w:name w:val="font2"/>
    <w:uiPriority w:val="99"/>
    <w:qFormat/>
    <w:rsid w:val="009822A6"/>
  </w:style>
  <w:style w:type="character" w:customStyle="1" w:styleId="keyworddef1">
    <w:name w:val="keyword_def1"/>
    <w:uiPriority w:val="99"/>
    <w:qFormat/>
    <w:rsid w:val="009822A6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9822A6"/>
    <w:rPr>
      <w:b/>
    </w:rPr>
  </w:style>
  <w:style w:type="paragraph" w:customStyle="1" w:styleId="affffffff5">
    <w:name w:val="Текст документа"/>
    <w:basedOn w:val="a2"/>
    <w:uiPriority w:val="99"/>
    <w:qFormat/>
    <w:rsid w:val="009822A6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9822A6"/>
    <w:rPr>
      <w:i/>
    </w:rPr>
  </w:style>
  <w:style w:type="paragraph" w:customStyle="1" w:styleId="Style164">
    <w:name w:val="Style16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9822A6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9822A6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9822A6"/>
    <w:rPr>
      <w:i/>
    </w:rPr>
  </w:style>
  <w:style w:type="paragraph" w:customStyle="1" w:styleId="68">
    <w:name w:val="Обычный (веб)6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9822A6"/>
  </w:style>
  <w:style w:type="character" w:customStyle="1" w:styleId="pav31">
    <w:name w:val="pav31"/>
    <w:uiPriority w:val="99"/>
    <w:qFormat/>
    <w:rsid w:val="009822A6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9822A6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9822A6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9822A6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9822A6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9822A6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9822A6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9822A6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9822A6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9822A6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9822A6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9822A6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9822A6"/>
  </w:style>
  <w:style w:type="character" w:customStyle="1" w:styleId="fontstyle160">
    <w:name w:val="fontstyle16"/>
    <w:uiPriority w:val="99"/>
    <w:qFormat/>
    <w:rsid w:val="009822A6"/>
  </w:style>
  <w:style w:type="character" w:customStyle="1" w:styleId="noprint">
    <w:name w:val="noprint"/>
    <w:uiPriority w:val="99"/>
    <w:qFormat/>
    <w:rsid w:val="009822A6"/>
  </w:style>
  <w:style w:type="paragraph" w:customStyle="1" w:styleId="center">
    <w:name w:val="cent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9822A6"/>
  </w:style>
  <w:style w:type="character" w:customStyle="1" w:styleId="Typewriter">
    <w:name w:val="Typewriter"/>
    <w:uiPriority w:val="99"/>
    <w:qFormat/>
    <w:rsid w:val="009822A6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9822A6"/>
  </w:style>
  <w:style w:type="character" w:customStyle="1" w:styleId="texample">
    <w:name w:val="texample"/>
    <w:uiPriority w:val="99"/>
    <w:qFormat/>
    <w:rsid w:val="009822A6"/>
  </w:style>
  <w:style w:type="character" w:customStyle="1" w:styleId="sentence">
    <w:name w:val="sentence"/>
    <w:uiPriority w:val="99"/>
    <w:qFormat/>
    <w:rsid w:val="009822A6"/>
  </w:style>
  <w:style w:type="character" w:customStyle="1" w:styleId="input">
    <w:name w:val="input"/>
    <w:uiPriority w:val="99"/>
    <w:qFormat/>
    <w:rsid w:val="009822A6"/>
  </w:style>
  <w:style w:type="character" w:customStyle="1" w:styleId="xmlemitalic">
    <w:name w:val="xml_em_italic"/>
    <w:uiPriority w:val="99"/>
    <w:qFormat/>
    <w:rsid w:val="009822A6"/>
  </w:style>
  <w:style w:type="character" w:customStyle="1" w:styleId="serp-urlitem">
    <w:name w:val="serp-url__item"/>
    <w:uiPriority w:val="99"/>
    <w:qFormat/>
    <w:rsid w:val="009822A6"/>
  </w:style>
  <w:style w:type="character" w:customStyle="1" w:styleId="1ffff9">
    <w:name w:val="Гиперссылка1"/>
    <w:uiPriority w:val="99"/>
    <w:qFormat/>
    <w:rsid w:val="009822A6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9822A6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9822A6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9822A6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9822A6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9822A6"/>
  </w:style>
  <w:style w:type="character" w:customStyle="1" w:styleId="zagl">
    <w:name w:val="zagl"/>
    <w:uiPriority w:val="99"/>
    <w:qFormat/>
    <w:rsid w:val="009822A6"/>
  </w:style>
  <w:style w:type="character" w:customStyle="1" w:styleId="FontStyle135">
    <w:name w:val="Font Style135"/>
    <w:uiPriority w:val="99"/>
    <w:qFormat/>
    <w:rsid w:val="009822A6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9822A6"/>
    <w:rPr>
      <w:vanish/>
    </w:rPr>
  </w:style>
  <w:style w:type="character" w:customStyle="1" w:styleId="butback">
    <w:name w:val="butback"/>
    <w:uiPriority w:val="99"/>
    <w:qFormat/>
    <w:rsid w:val="009822A6"/>
  </w:style>
  <w:style w:type="character" w:customStyle="1" w:styleId="3f8">
    <w:name w:val="Основной текст Знак Знак3"/>
    <w:uiPriority w:val="99"/>
    <w:locked/>
    <w:rsid w:val="009822A6"/>
    <w:rPr>
      <w:sz w:val="24"/>
      <w:lang w:val="ru-RU" w:eastAsia="ru-RU"/>
    </w:rPr>
  </w:style>
  <w:style w:type="character" w:customStyle="1" w:styleId="a30">
    <w:name w:val="a3"/>
    <w:uiPriority w:val="99"/>
    <w:qFormat/>
    <w:rsid w:val="009822A6"/>
  </w:style>
  <w:style w:type="character" w:customStyle="1" w:styleId="formula">
    <w:name w:val="formula"/>
    <w:uiPriority w:val="99"/>
    <w:qFormat/>
    <w:rsid w:val="009822A6"/>
  </w:style>
  <w:style w:type="character" w:customStyle="1" w:styleId="style170">
    <w:name w:val="style17"/>
    <w:uiPriority w:val="99"/>
    <w:qFormat/>
    <w:rsid w:val="009822A6"/>
  </w:style>
  <w:style w:type="character" w:customStyle="1" w:styleId="texhtml">
    <w:name w:val="texhtml"/>
    <w:uiPriority w:val="99"/>
    <w:qFormat/>
    <w:rsid w:val="009822A6"/>
  </w:style>
  <w:style w:type="character" w:customStyle="1" w:styleId="style230">
    <w:name w:val="style23"/>
    <w:uiPriority w:val="99"/>
    <w:qFormat/>
    <w:rsid w:val="009822A6"/>
  </w:style>
  <w:style w:type="character" w:customStyle="1" w:styleId="BodyTextChar1">
    <w:name w:val="Body Text Char1"/>
    <w:uiPriority w:val="99"/>
    <w:qFormat/>
    <w:locked/>
    <w:rsid w:val="009822A6"/>
    <w:rPr>
      <w:sz w:val="24"/>
      <w:lang w:eastAsia="ru-RU"/>
    </w:rPr>
  </w:style>
  <w:style w:type="character" w:customStyle="1" w:styleId="FontStyle29">
    <w:name w:val="Font Style29"/>
    <w:uiPriority w:val="99"/>
    <w:qFormat/>
    <w:rsid w:val="009822A6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9822A6"/>
  </w:style>
  <w:style w:type="character" w:customStyle="1" w:styleId="answer-source">
    <w:name w:val="answer-source"/>
    <w:uiPriority w:val="99"/>
    <w:qFormat/>
    <w:rsid w:val="009822A6"/>
  </w:style>
  <w:style w:type="character" w:customStyle="1" w:styleId="reftag">
    <w:name w:val="reftag"/>
    <w:uiPriority w:val="99"/>
    <w:qFormat/>
    <w:rsid w:val="009822A6"/>
  </w:style>
  <w:style w:type="character" w:customStyle="1" w:styleId="tgc">
    <w:name w:val="_tgc"/>
    <w:uiPriority w:val="99"/>
    <w:qFormat/>
    <w:rsid w:val="009822A6"/>
  </w:style>
  <w:style w:type="paragraph" w:customStyle="1" w:styleId="Style134">
    <w:name w:val="Style13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9822A6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9822A6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9822A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9822A6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9822A6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9822A6"/>
  </w:style>
  <w:style w:type="character" w:customStyle="1" w:styleId="s13">
    <w:name w:val="s13"/>
    <w:uiPriority w:val="99"/>
    <w:qFormat/>
    <w:rsid w:val="009822A6"/>
  </w:style>
  <w:style w:type="paragraph" w:customStyle="1" w:styleId="p29">
    <w:name w:val="p29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9822A6"/>
  </w:style>
  <w:style w:type="character" w:customStyle="1" w:styleId="s15">
    <w:name w:val="s15"/>
    <w:uiPriority w:val="99"/>
    <w:qFormat/>
    <w:rsid w:val="009822A6"/>
  </w:style>
  <w:style w:type="paragraph" w:customStyle="1" w:styleId="p33">
    <w:name w:val="p3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9822A6"/>
  </w:style>
  <w:style w:type="paragraph" w:customStyle="1" w:styleId="p25">
    <w:name w:val="p25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9822A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9822A6"/>
    <w:rPr>
      <w:sz w:val="24"/>
    </w:rPr>
  </w:style>
  <w:style w:type="character" w:customStyle="1" w:styleId="1ffffb">
    <w:name w:val="Красная строка Знак1"/>
    <w:uiPriority w:val="99"/>
    <w:qFormat/>
    <w:rsid w:val="009822A6"/>
    <w:rPr>
      <w:sz w:val="24"/>
    </w:rPr>
  </w:style>
  <w:style w:type="character" w:customStyle="1" w:styleId="2610">
    <w:name w:val="Знак Знак261"/>
    <w:uiPriority w:val="99"/>
    <w:qFormat/>
    <w:rsid w:val="009822A6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9822A6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9822A6"/>
    <w:rPr>
      <w:rFonts w:cs="Times New Roman"/>
    </w:rPr>
  </w:style>
  <w:style w:type="character" w:customStyle="1" w:styleId="2112">
    <w:name w:val="Цитата 2 Знак11"/>
    <w:uiPriority w:val="99"/>
    <w:qFormat/>
    <w:rsid w:val="009822A6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9822A6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9822A6"/>
    <w:rPr>
      <w:sz w:val="24"/>
    </w:rPr>
  </w:style>
  <w:style w:type="character" w:customStyle="1" w:styleId="613">
    <w:name w:val="Знак6 Знак Знак1"/>
    <w:uiPriority w:val="99"/>
    <w:qFormat/>
    <w:rsid w:val="009822A6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9822A6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9822A6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9822A6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9822A6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9822A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9822A6"/>
    <w:rPr>
      <w:rFonts w:cs="Times New Roman"/>
    </w:rPr>
  </w:style>
  <w:style w:type="paragraph" w:customStyle="1" w:styleId="p21">
    <w:name w:val="p2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9822A6"/>
    <w:rPr>
      <w:color w:val="2C437A"/>
      <w:u w:val="none"/>
    </w:rPr>
  </w:style>
  <w:style w:type="character" w:customStyle="1" w:styleId="700">
    <w:name w:val="Знак Знак70"/>
    <w:uiPriority w:val="99"/>
    <w:qFormat/>
    <w:rsid w:val="009822A6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9822A6"/>
    <w:rPr>
      <w:b/>
      <w:sz w:val="28"/>
    </w:rPr>
  </w:style>
  <w:style w:type="character" w:customStyle="1" w:styleId="680">
    <w:name w:val="Знак Знак68"/>
    <w:uiPriority w:val="99"/>
    <w:qFormat/>
    <w:rsid w:val="009822A6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9822A6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9822A6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9822A6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9822A6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9822A6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9822A6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9822A6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9822A6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9822A6"/>
    <w:rPr>
      <w:shd w:val="clear" w:color="auto" w:fill="FFFFFF"/>
    </w:rPr>
  </w:style>
  <w:style w:type="paragraph" w:customStyle="1" w:styleId="WW-Normal">
    <w:name w:val="WW-Normal"/>
    <w:uiPriority w:val="99"/>
    <w:qFormat/>
    <w:rsid w:val="009822A6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9822A6"/>
    <w:rPr>
      <w:color w:val="000000"/>
      <w:sz w:val="20"/>
    </w:rPr>
  </w:style>
  <w:style w:type="character" w:customStyle="1" w:styleId="A31">
    <w:name w:val="A3"/>
    <w:uiPriority w:val="99"/>
    <w:qFormat/>
    <w:rsid w:val="009822A6"/>
    <w:rPr>
      <w:b/>
      <w:color w:val="000000"/>
      <w:sz w:val="30"/>
    </w:rPr>
  </w:style>
  <w:style w:type="character" w:customStyle="1" w:styleId="para6">
    <w:name w:val="para6"/>
    <w:uiPriority w:val="99"/>
    <w:qFormat/>
    <w:rsid w:val="009822A6"/>
  </w:style>
  <w:style w:type="character" w:customStyle="1" w:styleId="affffffff9">
    <w:name w:val="Абзац списка Знак"/>
    <w:link w:val="5a"/>
    <w:uiPriority w:val="34"/>
    <w:qFormat/>
    <w:locked/>
    <w:rsid w:val="009822A6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9822A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9822A6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9822A6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9822A6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9822A6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9822A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9822A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9822A6"/>
    <w:rPr>
      <w:color w:val="808080"/>
    </w:rPr>
  </w:style>
  <w:style w:type="paragraph" w:customStyle="1" w:styleId="small">
    <w:name w:val="small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9822A6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9822A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9822A6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9822A6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9822A6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9822A6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9822A6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9822A6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9822A6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9822A6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9822A6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9822A6"/>
  </w:style>
  <w:style w:type="paragraph" w:customStyle="1" w:styleId="affffffffc">
    <w:name w:val="_Обычный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9822A6"/>
  </w:style>
  <w:style w:type="paragraph" w:customStyle="1" w:styleId="1270">
    <w:name w:val="Стиль по ширине Первая строка:  127 см"/>
    <w:basedOn w:val="a2"/>
    <w:uiPriority w:val="99"/>
    <w:qFormat/>
    <w:rsid w:val="009822A6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9822A6"/>
    <w:rPr>
      <w:rFonts w:cs="Times New Roman"/>
    </w:rPr>
  </w:style>
  <w:style w:type="character" w:customStyle="1" w:styleId="hl">
    <w:name w:val="hl"/>
    <w:uiPriority w:val="99"/>
    <w:qFormat/>
    <w:rsid w:val="009822A6"/>
  </w:style>
  <w:style w:type="paragraph" w:customStyle="1" w:styleId="book">
    <w:name w:val="book"/>
    <w:basedOn w:val="a2"/>
    <w:uiPriority w:val="99"/>
    <w:qFormat/>
    <w:rsid w:val="009822A6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9822A6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9822A6"/>
  </w:style>
  <w:style w:type="paragraph" w:customStyle="1" w:styleId="12a">
    <w:name w:val="стиль12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9822A6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9822A6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9822A6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9822A6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9822A6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9822A6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9822A6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9822A6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9822A6"/>
    <w:rPr>
      <w:rFonts w:ascii="Wingdings" w:hAnsi="Wingdings"/>
    </w:rPr>
  </w:style>
  <w:style w:type="character" w:customStyle="1" w:styleId="WW8Num3z2">
    <w:name w:val="WW8Num3z2"/>
    <w:uiPriority w:val="99"/>
    <w:qFormat/>
    <w:rsid w:val="009822A6"/>
    <w:rPr>
      <w:rFonts w:ascii="Wingdings" w:hAnsi="Wingdings"/>
    </w:rPr>
  </w:style>
  <w:style w:type="character" w:customStyle="1" w:styleId="WW8Num3z3">
    <w:name w:val="WW8Num3z3"/>
    <w:uiPriority w:val="99"/>
    <w:qFormat/>
    <w:rsid w:val="009822A6"/>
    <w:rPr>
      <w:rFonts w:ascii="Symbol" w:hAnsi="Symbol"/>
    </w:rPr>
  </w:style>
  <w:style w:type="character" w:customStyle="1" w:styleId="WW8Num12z1">
    <w:name w:val="WW8Num12z1"/>
    <w:uiPriority w:val="99"/>
    <w:qFormat/>
    <w:rsid w:val="009822A6"/>
    <w:rPr>
      <w:b/>
    </w:rPr>
  </w:style>
  <w:style w:type="character" w:customStyle="1" w:styleId="WW8Num12z5">
    <w:name w:val="WW8Num12z5"/>
    <w:uiPriority w:val="99"/>
    <w:qFormat/>
    <w:rsid w:val="009822A6"/>
  </w:style>
  <w:style w:type="character" w:customStyle="1" w:styleId="WW8Num12z6">
    <w:name w:val="WW8Num12z6"/>
    <w:uiPriority w:val="99"/>
    <w:qFormat/>
    <w:rsid w:val="009822A6"/>
  </w:style>
  <w:style w:type="character" w:customStyle="1" w:styleId="WW8Num12z7">
    <w:name w:val="WW8Num12z7"/>
    <w:uiPriority w:val="99"/>
    <w:qFormat/>
    <w:rsid w:val="009822A6"/>
  </w:style>
  <w:style w:type="character" w:customStyle="1" w:styleId="WW8Num12z8">
    <w:name w:val="WW8Num12z8"/>
    <w:uiPriority w:val="99"/>
    <w:qFormat/>
    <w:rsid w:val="009822A6"/>
  </w:style>
  <w:style w:type="character" w:customStyle="1" w:styleId="WW8Num17z2">
    <w:name w:val="WW8Num17z2"/>
    <w:uiPriority w:val="99"/>
    <w:qFormat/>
    <w:rsid w:val="009822A6"/>
  </w:style>
  <w:style w:type="character" w:customStyle="1" w:styleId="WW8Num17z3">
    <w:name w:val="WW8Num17z3"/>
    <w:uiPriority w:val="99"/>
    <w:qFormat/>
    <w:rsid w:val="009822A6"/>
  </w:style>
  <w:style w:type="character" w:customStyle="1" w:styleId="WW8Num17z4">
    <w:name w:val="WW8Num17z4"/>
    <w:uiPriority w:val="99"/>
    <w:qFormat/>
    <w:rsid w:val="009822A6"/>
  </w:style>
  <w:style w:type="character" w:customStyle="1" w:styleId="WW8Num17z5">
    <w:name w:val="WW8Num17z5"/>
    <w:uiPriority w:val="99"/>
    <w:qFormat/>
    <w:rsid w:val="009822A6"/>
  </w:style>
  <w:style w:type="character" w:customStyle="1" w:styleId="WW8Num17z6">
    <w:name w:val="WW8Num17z6"/>
    <w:uiPriority w:val="99"/>
    <w:qFormat/>
    <w:rsid w:val="009822A6"/>
  </w:style>
  <w:style w:type="character" w:customStyle="1" w:styleId="WW8Num17z7">
    <w:name w:val="WW8Num17z7"/>
    <w:uiPriority w:val="99"/>
    <w:qFormat/>
    <w:rsid w:val="009822A6"/>
  </w:style>
  <w:style w:type="character" w:customStyle="1" w:styleId="WW8Num17z8">
    <w:name w:val="WW8Num17z8"/>
    <w:uiPriority w:val="99"/>
    <w:qFormat/>
    <w:rsid w:val="009822A6"/>
  </w:style>
  <w:style w:type="character" w:customStyle="1" w:styleId="WW8Num20z0">
    <w:name w:val="WW8Num20z0"/>
    <w:uiPriority w:val="99"/>
    <w:qFormat/>
    <w:rsid w:val="009822A6"/>
  </w:style>
  <w:style w:type="character" w:customStyle="1" w:styleId="WW8Num21z0">
    <w:name w:val="WW8Num21z0"/>
    <w:uiPriority w:val="99"/>
    <w:qFormat/>
    <w:rsid w:val="009822A6"/>
  </w:style>
  <w:style w:type="character" w:customStyle="1" w:styleId="WW8Num21z1">
    <w:name w:val="WW8Num21z1"/>
    <w:uiPriority w:val="99"/>
    <w:qFormat/>
    <w:rsid w:val="009822A6"/>
  </w:style>
  <w:style w:type="character" w:customStyle="1" w:styleId="WW8Num21z2">
    <w:name w:val="WW8Num21z2"/>
    <w:uiPriority w:val="99"/>
    <w:qFormat/>
    <w:rsid w:val="009822A6"/>
  </w:style>
  <w:style w:type="character" w:customStyle="1" w:styleId="WW8Num21z3">
    <w:name w:val="WW8Num21z3"/>
    <w:uiPriority w:val="99"/>
    <w:qFormat/>
    <w:rsid w:val="009822A6"/>
  </w:style>
  <w:style w:type="character" w:customStyle="1" w:styleId="WW8Num21z4">
    <w:name w:val="WW8Num21z4"/>
    <w:uiPriority w:val="99"/>
    <w:qFormat/>
    <w:rsid w:val="009822A6"/>
  </w:style>
  <w:style w:type="character" w:customStyle="1" w:styleId="WW8Num21z5">
    <w:name w:val="WW8Num21z5"/>
    <w:uiPriority w:val="99"/>
    <w:qFormat/>
    <w:rsid w:val="009822A6"/>
  </w:style>
  <w:style w:type="character" w:customStyle="1" w:styleId="WW8Num21z6">
    <w:name w:val="WW8Num21z6"/>
    <w:uiPriority w:val="99"/>
    <w:qFormat/>
    <w:rsid w:val="009822A6"/>
  </w:style>
  <w:style w:type="character" w:customStyle="1" w:styleId="WW8Num21z7">
    <w:name w:val="WW8Num21z7"/>
    <w:uiPriority w:val="99"/>
    <w:qFormat/>
    <w:rsid w:val="009822A6"/>
  </w:style>
  <w:style w:type="character" w:customStyle="1" w:styleId="WW8Num21z8">
    <w:name w:val="WW8Num21z8"/>
    <w:uiPriority w:val="99"/>
    <w:qFormat/>
    <w:rsid w:val="009822A6"/>
  </w:style>
  <w:style w:type="character" w:customStyle="1" w:styleId="WW8Num22z0">
    <w:name w:val="WW8Num22z0"/>
    <w:uiPriority w:val="99"/>
    <w:qFormat/>
    <w:rsid w:val="009822A6"/>
    <w:rPr>
      <w:rFonts w:ascii="Symbol" w:hAnsi="Symbol"/>
    </w:rPr>
  </w:style>
  <w:style w:type="character" w:customStyle="1" w:styleId="WW8Num22z1">
    <w:name w:val="WW8Num22z1"/>
    <w:uiPriority w:val="99"/>
    <w:qFormat/>
    <w:rsid w:val="009822A6"/>
    <w:rPr>
      <w:rFonts w:ascii="Courier New" w:hAnsi="Courier New"/>
    </w:rPr>
  </w:style>
  <w:style w:type="character" w:customStyle="1" w:styleId="WW8Num22z2">
    <w:name w:val="WW8Num22z2"/>
    <w:uiPriority w:val="99"/>
    <w:qFormat/>
    <w:rsid w:val="009822A6"/>
    <w:rPr>
      <w:rFonts w:ascii="Wingdings" w:hAnsi="Wingdings"/>
    </w:rPr>
  </w:style>
  <w:style w:type="character" w:customStyle="1" w:styleId="WW8Num23z0">
    <w:name w:val="WW8Num23z0"/>
    <w:uiPriority w:val="99"/>
    <w:qFormat/>
    <w:rsid w:val="009822A6"/>
  </w:style>
  <w:style w:type="character" w:customStyle="1" w:styleId="WW8Num23z1">
    <w:name w:val="WW8Num23z1"/>
    <w:uiPriority w:val="99"/>
    <w:qFormat/>
    <w:rsid w:val="009822A6"/>
  </w:style>
  <w:style w:type="character" w:customStyle="1" w:styleId="WW8Num23z2">
    <w:name w:val="WW8Num23z2"/>
    <w:uiPriority w:val="99"/>
    <w:qFormat/>
    <w:rsid w:val="009822A6"/>
  </w:style>
  <w:style w:type="character" w:customStyle="1" w:styleId="WW8Num23z3">
    <w:name w:val="WW8Num23z3"/>
    <w:uiPriority w:val="99"/>
    <w:qFormat/>
    <w:rsid w:val="009822A6"/>
  </w:style>
  <w:style w:type="character" w:customStyle="1" w:styleId="WW8Num23z4">
    <w:name w:val="WW8Num23z4"/>
    <w:uiPriority w:val="99"/>
    <w:qFormat/>
    <w:rsid w:val="009822A6"/>
  </w:style>
  <w:style w:type="character" w:customStyle="1" w:styleId="WW8Num23z5">
    <w:name w:val="WW8Num23z5"/>
    <w:uiPriority w:val="99"/>
    <w:qFormat/>
    <w:rsid w:val="009822A6"/>
  </w:style>
  <w:style w:type="character" w:customStyle="1" w:styleId="WW8Num23z6">
    <w:name w:val="WW8Num23z6"/>
    <w:uiPriority w:val="99"/>
    <w:qFormat/>
    <w:rsid w:val="009822A6"/>
  </w:style>
  <w:style w:type="character" w:customStyle="1" w:styleId="WW8Num23z7">
    <w:name w:val="WW8Num23z7"/>
    <w:uiPriority w:val="99"/>
    <w:qFormat/>
    <w:rsid w:val="009822A6"/>
  </w:style>
  <w:style w:type="character" w:customStyle="1" w:styleId="WW8Num23z8">
    <w:name w:val="WW8Num23z8"/>
    <w:uiPriority w:val="99"/>
    <w:qFormat/>
    <w:rsid w:val="009822A6"/>
  </w:style>
  <w:style w:type="character" w:customStyle="1" w:styleId="WW8Num24z0">
    <w:name w:val="WW8Num24z0"/>
    <w:uiPriority w:val="99"/>
    <w:qFormat/>
    <w:rsid w:val="009822A6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9822A6"/>
    <w:rPr>
      <w:rFonts w:ascii="Courier New" w:hAnsi="Courier New"/>
    </w:rPr>
  </w:style>
  <w:style w:type="character" w:customStyle="1" w:styleId="WW8Num24z2">
    <w:name w:val="WW8Num24z2"/>
    <w:uiPriority w:val="99"/>
    <w:qFormat/>
    <w:rsid w:val="009822A6"/>
    <w:rPr>
      <w:rFonts w:ascii="Wingdings" w:hAnsi="Wingdings"/>
    </w:rPr>
  </w:style>
  <w:style w:type="character" w:customStyle="1" w:styleId="WW8Num24z3">
    <w:name w:val="WW8Num24z3"/>
    <w:uiPriority w:val="99"/>
    <w:qFormat/>
    <w:rsid w:val="009822A6"/>
    <w:rPr>
      <w:rFonts w:ascii="Symbol" w:hAnsi="Symbol"/>
    </w:rPr>
  </w:style>
  <w:style w:type="character" w:customStyle="1" w:styleId="WW8Num25z0">
    <w:name w:val="WW8Num25z0"/>
    <w:uiPriority w:val="99"/>
    <w:qFormat/>
    <w:rsid w:val="009822A6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9822A6"/>
    <w:rPr>
      <w:rFonts w:ascii="Courier New" w:hAnsi="Courier New"/>
    </w:rPr>
  </w:style>
  <w:style w:type="character" w:customStyle="1" w:styleId="WW8Num25z2">
    <w:name w:val="WW8Num25z2"/>
    <w:uiPriority w:val="99"/>
    <w:qFormat/>
    <w:rsid w:val="009822A6"/>
    <w:rPr>
      <w:rFonts w:ascii="Wingdings" w:hAnsi="Wingdings"/>
    </w:rPr>
  </w:style>
  <w:style w:type="character" w:customStyle="1" w:styleId="WW8Num25z3">
    <w:name w:val="WW8Num25z3"/>
    <w:uiPriority w:val="99"/>
    <w:qFormat/>
    <w:rsid w:val="009822A6"/>
    <w:rPr>
      <w:rFonts w:ascii="Symbol" w:hAnsi="Symbol"/>
    </w:rPr>
  </w:style>
  <w:style w:type="character" w:customStyle="1" w:styleId="WW8Num26z0">
    <w:name w:val="WW8Num26z0"/>
    <w:uiPriority w:val="99"/>
    <w:qFormat/>
    <w:rsid w:val="009822A6"/>
    <w:rPr>
      <w:rFonts w:ascii="Symbol" w:hAnsi="Symbol"/>
    </w:rPr>
  </w:style>
  <w:style w:type="character" w:customStyle="1" w:styleId="WW8Num26z1">
    <w:name w:val="WW8Num26z1"/>
    <w:uiPriority w:val="99"/>
    <w:qFormat/>
    <w:rsid w:val="009822A6"/>
    <w:rPr>
      <w:rFonts w:ascii="Courier New" w:hAnsi="Courier New"/>
    </w:rPr>
  </w:style>
  <w:style w:type="character" w:customStyle="1" w:styleId="WW8Num26z2">
    <w:name w:val="WW8Num26z2"/>
    <w:uiPriority w:val="99"/>
    <w:qFormat/>
    <w:rsid w:val="009822A6"/>
    <w:rPr>
      <w:rFonts w:ascii="Wingdings" w:hAnsi="Wingdings"/>
    </w:rPr>
  </w:style>
  <w:style w:type="character" w:customStyle="1" w:styleId="WW8Num27z0">
    <w:name w:val="WW8Num27z0"/>
    <w:uiPriority w:val="99"/>
    <w:qFormat/>
    <w:rsid w:val="009822A6"/>
  </w:style>
  <w:style w:type="character" w:customStyle="1" w:styleId="WW8Num27z1">
    <w:name w:val="WW8Num27z1"/>
    <w:uiPriority w:val="99"/>
    <w:qFormat/>
    <w:rsid w:val="009822A6"/>
  </w:style>
  <w:style w:type="character" w:customStyle="1" w:styleId="WW8Num27z2">
    <w:name w:val="WW8Num27z2"/>
    <w:uiPriority w:val="99"/>
    <w:qFormat/>
    <w:rsid w:val="009822A6"/>
  </w:style>
  <w:style w:type="character" w:customStyle="1" w:styleId="WW8Num27z3">
    <w:name w:val="WW8Num27z3"/>
    <w:uiPriority w:val="99"/>
    <w:qFormat/>
    <w:rsid w:val="009822A6"/>
  </w:style>
  <w:style w:type="character" w:customStyle="1" w:styleId="WW8Num27z4">
    <w:name w:val="WW8Num27z4"/>
    <w:uiPriority w:val="99"/>
    <w:qFormat/>
    <w:rsid w:val="009822A6"/>
  </w:style>
  <w:style w:type="character" w:customStyle="1" w:styleId="WW8Num27z5">
    <w:name w:val="WW8Num27z5"/>
    <w:uiPriority w:val="99"/>
    <w:qFormat/>
    <w:rsid w:val="009822A6"/>
  </w:style>
  <w:style w:type="character" w:customStyle="1" w:styleId="WW8Num27z6">
    <w:name w:val="WW8Num27z6"/>
    <w:uiPriority w:val="99"/>
    <w:qFormat/>
    <w:rsid w:val="009822A6"/>
  </w:style>
  <w:style w:type="character" w:customStyle="1" w:styleId="WW8Num27z7">
    <w:name w:val="WW8Num27z7"/>
    <w:uiPriority w:val="99"/>
    <w:qFormat/>
    <w:rsid w:val="009822A6"/>
  </w:style>
  <w:style w:type="character" w:customStyle="1" w:styleId="WW8Num27z8">
    <w:name w:val="WW8Num27z8"/>
    <w:uiPriority w:val="99"/>
    <w:qFormat/>
    <w:rsid w:val="009822A6"/>
  </w:style>
  <w:style w:type="character" w:customStyle="1" w:styleId="WW8Num28z0">
    <w:name w:val="WW8Num28z0"/>
    <w:uiPriority w:val="99"/>
    <w:qFormat/>
    <w:rsid w:val="009822A6"/>
  </w:style>
  <w:style w:type="character" w:customStyle="1" w:styleId="WW8Num28z1">
    <w:name w:val="WW8Num28z1"/>
    <w:uiPriority w:val="99"/>
    <w:qFormat/>
    <w:rsid w:val="009822A6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9822A6"/>
  </w:style>
  <w:style w:type="character" w:customStyle="1" w:styleId="WW8Num28z3">
    <w:name w:val="WW8Num28z3"/>
    <w:uiPriority w:val="99"/>
    <w:qFormat/>
    <w:rsid w:val="009822A6"/>
  </w:style>
  <w:style w:type="character" w:customStyle="1" w:styleId="WW8Num28z4">
    <w:name w:val="WW8Num28z4"/>
    <w:uiPriority w:val="99"/>
    <w:qFormat/>
    <w:rsid w:val="009822A6"/>
  </w:style>
  <w:style w:type="character" w:customStyle="1" w:styleId="WW8Num28z5">
    <w:name w:val="WW8Num28z5"/>
    <w:uiPriority w:val="99"/>
    <w:qFormat/>
    <w:rsid w:val="009822A6"/>
  </w:style>
  <w:style w:type="character" w:customStyle="1" w:styleId="WW8Num28z6">
    <w:name w:val="WW8Num28z6"/>
    <w:uiPriority w:val="99"/>
    <w:qFormat/>
    <w:rsid w:val="009822A6"/>
  </w:style>
  <w:style w:type="character" w:customStyle="1" w:styleId="WW8Num28z7">
    <w:name w:val="WW8Num28z7"/>
    <w:uiPriority w:val="99"/>
    <w:qFormat/>
    <w:rsid w:val="009822A6"/>
  </w:style>
  <w:style w:type="character" w:customStyle="1" w:styleId="WW8Num28z8">
    <w:name w:val="WW8Num28z8"/>
    <w:uiPriority w:val="99"/>
    <w:qFormat/>
    <w:rsid w:val="009822A6"/>
  </w:style>
  <w:style w:type="character" w:customStyle="1" w:styleId="WW8Num29z0">
    <w:name w:val="WW8Num29z0"/>
    <w:uiPriority w:val="99"/>
    <w:qFormat/>
    <w:rsid w:val="009822A6"/>
  </w:style>
  <w:style w:type="character" w:customStyle="1" w:styleId="WW8Num29z1">
    <w:name w:val="WW8Num29z1"/>
    <w:uiPriority w:val="99"/>
    <w:qFormat/>
    <w:rsid w:val="009822A6"/>
  </w:style>
  <w:style w:type="character" w:customStyle="1" w:styleId="WW8Num29z2">
    <w:name w:val="WW8Num29z2"/>
    <w:uiPriority w:val="99"/>
    <w:qFormat/>
    <w:rsid w:val="009822A6"/>
  </w:style>
  <w:style w:type="character" w:customStyle="1" w:styleId="WW8Num29z3">
    <w:name w:val="WW8Num29z3"/>
    <w:uiPriority w:val="99"/>
    <w:qFormat/>
    <w:rsid w:val="009822A6"/>
  </w:style>
  <w:style w:type="character" w:customStyle="1" w:styleId="WW8Num29z4">
    <w:name w:val="WW8Num29z4"/>
    <w:uiPriority w:val="99"/>
    <w:qFormat/>
    <w:rsid w:val="009822A6"/>
  </w:style>
  <w:style w:type="character" w:customStyle="1" w:styleId="WW8Num29z5">
    <w:name w:val="WW8Num29z5"/>
    <w:uiPriority w:val="99"/>
    <w:qFormat/>
    <w:rsid w:val="009822A6"/>
  </w:style>
  <w:style w:type="character" w:customStyle="1" w:styleId="WW8Num29z6">
    <w:name w:val="WW8Num29z6"/>
    <w:uiPriority w:val="99"/>
    <w:qFormat/>
    <w:rsid w:val="009822A6"/>
  </w:style>
  <w:style w:type="character" w:customStyle="1" w:styleId="WW8Num29z7">
    <w:name w:val="WW8Num29z7"/>
    <w:uiPriority w:val="99"/>
    <w:qFormat/>
    <w:rsid w:val="009822A6"/>
  </w:style>
  <w:style w:type="character" w:customStyle="1" w:styleId="WW8Num29z8">
    <w:name w:val="WW8Num29z8"/>
    <w:uiPriority w:val="99"/>
    <w:qFormat/>
    <w:rsid w:val="009822A6"/>
  </w:style>
  <w:style w:type="character" w:customStyle="1" w:styleId="WW8Num30z0">
    <w:name w:val="WW8Num30z0"/>
    <w:uiPriority w:val="99"/>
    <w:qFormat/>
    <w:rsid w:val="009822A6"/>
    <w:rPr>
      <w:rFonts w:ascii="Wingdings" w:hAnsi="Wingdings"/>
    </w:rPr>
  </w:style>
  <w:style w:type="character" w:customStyle="1" w:styleId="WW8Num30z1">
    <w:name w:val="WW8Num30z1"/>
    <w:uiPriority w:val="99"/>
    <w:qFormat/>
    <w:rsid w:val="009822A6"/>
    <w:rPr>
      <w:rFonts w:ascii="Courier New" w:hAnsi="Courier New"/>
    </w:rPr>
  </w:style>
  <w:style w:type="character" w:customStyle="1" w:styleId="WW8Num30z3">
    <w:name w:val="WW8Num30z3"/>
    <w:uiPriority w:val="99"/>
    <w:qFormat/>
    <w:rsid w:val="009822A6"/>
    <w:rPr>
      <w:rFonts w:ascii="Symbol" w:hAnsi="Symbol"/>
    </w:rPr>
  </w:style>
  <w:style w:type="character" w:customStyle="1" w:styleId="WW8Num31z0">
    <w:name w:val="WW8Num31z0"/>
    <w:uiPriority w:val="99"/>
    <w:qFormat/>
    <w:rsid w:val="009822A6"/>
    <w:rPr>
      <w:rFonts w:ascii="Wingdings" w:hAnsi="Wingdings"/>
    </w:rPr>
  </w:style>
  <w:style w:type="character" w:customStyle="1" w:styleId="WW8Num31z1">
    <w:name w:val="WW8Num31z1"/>
    <w:uiPriority w:val="99"/>
    <w:qFormat/>
    <w:rsid w:val="009822A6"/>
    <w:rPr>
      <w:rFonts w:ascii="Courier New" w:hAnsi="Courier New"/>
    </w:rPr>
  </w:style>
  <w:style w:type="character" w:customStyle="1" w:styleId="WW8Num31z3">
    <w:name w:val="WW8Num31z3"/>
    <w:uiPriority w:val="99"/>
    <w:qFormat/>
    <w:rsid w:val="009822A6"/>
    <w:rPr>
      <w:rFonts w:ascii="Symbol" w:hAnsi="Symbol"/>
    </w:rPr>
  </w:style>
  <w:style w:type="character" w:customStyle="1" w:styleId="WW8Num32z0">
    <w:name w:val="WW8Num32z0"/>
    <w:uiPriority w:val="99"/>
    <w:qFormat/>
    <w:rsid w:val="009822A6"/>
  </w:style>
  <w:style w:type="character" w:customStyle="1" w:styleId="WW8Num32z1">
    <w:name w:val="WW8Num32z1"/>
    <w:uiPriority w:val="99"/>
    <w:qFormat/>
    <w:rsid w:val="009822A6"/>
    <w:rPr>
      <w:rFonts w:ascii="Courier New" w:hAnsi="Courier New"/>
    </w:rPr>
  </w:style>
  <w:style w:type="character" w:customStyle="1" w:styleId="WW8Num32z2">
    <w:name w:val="WW8Num32z2"/>
    <w:uiPriority w:val="99"/>
    <w:qFormat/>
    <w:rsid w:val="009822A6"/>
    <w:rPr>
      <w:rFonts w:ascii="Wingdings" w:hAnsi="Wingdings"/>
    </w:rPr>
  </w:style>
  <w:style w:type="character" w:customStyle="1" w:styleId="WW8Num32z3">
    <w:name w:val="WW8Num32z3"/>
    <w:uiPriority w:val="99"/>
    <w:qFormat/>
    <w:rsid w:val="009822A6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9822A6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9822A6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9822A6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9822A6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9822A6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9822A6"/>
    <w:rPr>
      <w:rFonts w:cs="Times New Roman"/>
    </w:rPr>
  </w:style>
  <w:style w:type="character" w:customStyle="1" w:styleId="WW8Num2z3">
    <w:name w:val="WW8Num2z3"/>
    <w:uiPriority w:val="99"/>
    <w:qFormat/>
    <w:rsid w:val="009822A6"/>
  </w:style>
  <w:style w:type="character" w:customStyle="1" w:styleId="WW8Num2z4">
    <w:name w:val="WW8Num2z4"/>
    <w:uiPriority w:val="99"/>
    <w:qFormat/>
    <w:rsid w:val="009822A6"/>
  </w:style>
  <w:style w:type="character" w:customStyle="1" w:styleId="WW8Num2z5">
    <w:name w:val="WW8Num2z5"/>
    <w:uiPriority w:val="99"/>
    <w:qFormat/>
    <w:rsid w:val="009822A6"/>
  </w:style>
  <w:style w:type="character" w:customStyle="1" w:styleId="WW8Num2z6">
    <w:name w:val="WW8Num2z6"/>
    <w:uiPriority w:val="99"/>
    <w:qFormat/>
    <w:rsid w:val="009822A6"/>
  </w:style>
  <w:style w:type="character" w:customStyle="1" w:styleId="WW8Num2z7">
    <w:name w:val="WW8Num2z7"/>
    <w:uiPriority w:val="99"/>
    <w:qFormat/>
    <w:rsid w:val="009822A6"/>
  </w:style>
  <w:style w:type="character" w:customStyle="1" w:styleId="WW8Num2z8">
    <w:name w:val="WW8Num2z8"/>
    <w:uiPriority w:val="99"/>
    <w:qFormat/>
    <w:rsid w:val="009822A6"/>
  </w:style>
  <w:style w:type="character" w:customStyle="1" w:styleId="WW8Num3z4">
    <w:name w:val="WW8Num3z4"/>
    <w:uiPriority w:val="99"/>
    <w:qFormat/>
    <w:rsid w:val="009822A6"/>
  </w:style>
  <w:style w:type="character" w:customStyle="1" w:styleId="WW8Num3z5">
    <w:name w:val="WW8Num3z5"/>
    <w:uiPriority w:val="99"/>
    <w:qFormat/>
    <w:rsid w:val="009822A6"/>
  </w:style>
  <w:style w:type="character" w:customStyle="1" w:styleId="WW8Num3z6">
    <w:name w:val="WW8Num3z6"/>
    <w:uiPriority w:val="99"/>
    <w:qFormat/>
    <w:rsid w:val="009822A6"/>
  </w:style>
  <w:style w:type="character" w:customStyle="1" w:styleId="WW8Num3z7">
    <w:name w:val="WW8Num3z7"/>
    <w:uiPriority w:val="99"/>
    <w:qFormat/>
    <w:rsid w:val="009822A6"/>
  </w:style>
  <w:style w:type="character" w:customStyle="1" w:styleId="WW8Num3z8">
    <w:name w:val="WW8Num3z8"/>
    <w:uiPriority w:val="99"/>
    <w:qFormat/>
    <w:rsid w:val="009822A6"/>
  </w:style>
  <w:style w:type="paragraph" w:customStyle="1" w:styleId="LO-Normal">
    <w:name w:val="LO-Normal"/>
    <w:uiPriority w:val="99"/>
    <w:qFormat/>
    <w:rsid w:val="009822A6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9822A6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9822A6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9822A6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9822A6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9822A6"/>
    <w:rPr>
      <w:color w:val="666666"/>
    </w:rPr>
  </w:style>
  <w:style w:type="character" w:customStyle="1" w:styleId="FontStyle95">
    <w:name w:val="Font Style95"/>
    <w:uiPriority w:val="99"/>
    <w:qFormat/>
    <w:rsid w:val="009822A6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9822A6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9822A6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9822A6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9822A6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9822A6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9822A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9822A6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9822A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9822A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9822A6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9822A6"/>
    <w:rPr>
      <w:rFonts w:cs="Times New Roman"/>
    </w:rPr>
  </w:style>
  <w:style w:type="paragraph" w:customStyle="1" w:styleId="biblio">
    <w:name w:val="biblio"/>
    <w:basedOn w:val="a2"/>
    <w:uiPriority w:val="99"/>
    <w:qFormat/>
    <w:rsid w:val="009822A6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9822A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9822A6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9822A6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9822A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9822A6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9822A6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9822A6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9822A6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9822A6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9822A6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9822A6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9822A6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9822A6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9822A6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9822A6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9822A6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9822A6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9822A6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9822A6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9822A6"/>
  </w:style>
  <w:style w:type="character" w:customStyle="1" w:styleId="texttext1">
    <w:name w:val="texttext1"/>
    <w:uiPriority w:val="99"/>
    <w:qFormat/>
    <w:rsid w:val="009822A6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9822A6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9822A6"/>
    <w:rPr>
      <w:rFonts w:ascii="Times New Roman" w:hAnsi="Times New Roman"/>
    </w:rPr>
  </w:style>
  <w:style w:type="character" w:customStyle="1" w:styleId="textbf">
    <w:name w:val="textbf"/>
    <w:uiPriority w:val="99"/>
    <w:qFormat/>
    <w:rsid w:val="009822A6"/>
  </w:style>
  <w:style w:type="character" w:customStyle="1" w:styleId="textit">
    <w:name w:val="textit"/>
    <w:uiPriority w:val="99"/>
    <w:qFormat/>
    <w:rsid w:val="009822A6"/>
  </w:style>
  <w:style w:type="character" w:customStyle="1" w:styleId="textdoc1">
    <w:name w:val="textdoc1"/>
    <w:uiPriority w:val="99"/>
    <w:qFormat/>
    <w:rsid w:val="009822A6"/>
  </w:style>
  <w:style w:type="paragraph" w:customStyle="1" w:styleId="textdoc">
    <w:name w:val="textdoc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9822A6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9822A6"/>
  </w:style>
  <w:style w:type="paragraph" w:customStyle="1" w:styleId="normalrus">
    <w:name w:val="normalrus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9822A6"/>
  </w:style>
  <w:style w:type="character" w:customStyle="1" w:styleId="num0">
    <w:name w:val="num0"/>
    <w:uiPriority w:val="99"/>
    <w:qFormat/>
    <w:rsid w:val="009822A6"/>
  </w:style>
  <w:style w:type="paragraph" w:customStyle="1" w:styleId="Style27">
    <w:name w:val="Style27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9822A6"/>
  </w:style>
  <w:style w:type="character" w:customStyle="1" w:styleId="style80">
    <w:name w:val="style8"/>
    <w:uiPriority w:val="99"/>
    <w:qFormat/>
    <w:rsid w:val="009822A6"/>
  </w:style>
  <w:style w:type="paragraph" w:customStyle="1" w:styleId="ptx2">
    <w:name w:val="ptx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9822A6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9822A6"/>
    <w:rPr>
      <w:b/>
    </w:rPr>
  </w:style>
  <w:style w:type="character" w:customStyle="1" w:styleId="ListLabel1">
    <w:name w:val="ListLabel 1"/>
    <w:uiPriority w:val="99"/>
    <w:qFormat/>
    <w:rsid w:val="009822A6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9822A6"/>
  </w:style>
  <w:style w:type="character" w:customStyle="1" w:styleId="ListLabel3">
    <w:name w:val="ListLabel 3"/>
    <w:uiPriority w:val="99"/>
    <w:qFormat/>
    <w:rsid w:val="009822A6"/>
    <w:rPr>
      <w:b/>
    </w:rPr>
  </w:style>
  <w:style w:type="character" w:customStyle="1" w:styleId="ListLabel4">
    <w:name w:val="ListLabel 4"/>
    <w:uiPriority w:val="99"/>
    <w:qFormat/>
    <w:rsid w:val="009822A6"/>
  </w:style>
  <w:style w:type="character" w:customStyle="1" w:styleId="ListLabel5">
    <w:name w:val="ListLabel 5"/>
    <w:uiPriority w:val="99"/>
    <w:qFormat/>
    <w:rsid w:val="009822A6"/>
    <w:rPr>
      <w:color w:val="00000A"/>
    </w:rPr>
  </w:style>
  <w:style w:type="character" w:customStyle="1" w:styleId="ListLabel6">
    <w:name w:val="ListLabel 6"/>
    <w:uiPriority w:val="99"/>
    <w:qFormat/>
    <w:rsid w:val="009822A6"/>
    <w:rPr>
      <w:sz w:val="20"/>
    </w:rPr>
  </w:style>
  <w:style w:type="character" w:customStyle="1" w:styleId="2ff9">
    <w:name w:val="Название Знак2"/>
    <w:uiPriority w:val="99"/>
    <w:qFormat/>
    <w:locked/>
    <w:rsid w:val="009822A6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9822A6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9822A6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9822A6"/>
    <w:rPr>
      <w:sz w:val="24"/>
    </w:rPr>
  </w:style>
  <w:style w:type="character" w:customStyle="1" w:styleId="2ffc">
    <w:name w:val="Текст выноски Знак2"/>
    <w:uiPriority w:val="99"/>
    <w:qFormat/>
    <w:locked/>
    <w:rsid w:val="009822A6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9822A6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9822A6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9822A6"/>
  </w:style>
  <w:style w:type="character" w:customStyle="1" w:styleId="ft1846">
    <w:name w:val="ft1846"/>
    <w:uiPriority w:val="99"/>
    <w:qFormat/>
    <w:rsid w:val="009822A6"/>
  </w:style>
  <w:style w:type="character" w:customStyle="1" w:styleId="ft1850">
    <w:name w:val="ft1850"/>
    <w:uiPriority w:val="99"/>
    <w:qFormat/>
    <w:rsid w:val="009822A6"/>
  </w:style>
  <w:style w:type="character" w:customStyle="1" w:styleId="ft1994">
    <w:name w:val="ft1994"/>
    <w:uiPriority w:val="99"/>
    <w:qFormat/>
    <w:rsid w:val="009822A6"/>
  </w:style>
  <w:style w:type="character" w:customStyle="1" w:styleId="ft2006">
    <w:name w:val="ft2006"/>
    <w:uiPriority w:val="99"/>
    <w:qFormat/>
    <w:rsid w:val="009822A6"/>
  </w:style>
  <w:style w:type="character" w:customStyle="1" w:styleId="ft2181">
    <w:name w:val="ft2181"/>
    <w:uiPriority w:val="99"/>
    <w:qFormat/>
    <w:rsid w:val="009822A6"/>
  </w:style>
  <w:style w:type="character" w:customStyle="1" w:styleId="ft2193">
    <w:name w:val="ft2193"/>
    <w:uiPriority w:val="99"/>
    <w:qFormat/>
    <w:rsid w:val="009822A6"/>
  </w:style>
  <w:style w:type="character" w:customStyle="1" w:styleId="ft2205">
    <w:name w:val="ft2205"/>
    <w:uiPriority w:val="99"/>
    <w:qFormat/>
    <w:rsid w:val="009822A6"/>
  </w:style>
  <w:style w:type="character" w:customStyle="1" w:styleId="ft2213">
    <w:name w:val="ft2213"/>
    <w:uiPriority w:val="99"/>
    <w:qFormat/>
    <w:rsid w:val="009822A6"/>
  </w:style>
  <w:style w:type="character" w:customStyle="1" w:styleId="editsection">
    <w:name w:val="editsection"/>
    <w:uiPriority w:val="99"/>
    <w:qFormat/>
    <w:rsid w:val="009822A6"/>
  </w:style>
  <w:style w:type="paragraph" w:customStyle="1" w:styleId="-10-11">
    <w:name w:val="А-10-11"/>
    <w:basedOn w:val="a2"/>
    <w:uiPriority w:val="99"/>
    <w:qFormat/>
    <w:rsid w:val="009822A6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9822A6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9822A6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9822A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9822A6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9822A6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9822A6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9822A6"/>
  </w:style>
  <w:style w:type="character" w:customStyle="1" w:styleId="1113">
    <w:name w:val="Сильное выделение111"/>
    <w:uiPriority w:val="99"/>
    <w:qFormat/>
    <w:rsid w:val="009822A6"/>
    <w:rPr>
      <w:b/>
    </w:rPr>
  </w:style>
  <w:style w:type="paragraph" w:customStyle="1" w:styleId="HTML1a">
    <w:name w:val="Стандартный HTML1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9822A6"/>
  </w:style>
  <w:style w:type="character" w:customStyle="1" w:styleId="reference-text">
    <w:name w:val="reference-text"/>
    <w:uiPriority w:val="99"/>
    <w:qFormat/>
    <w:rsid w:val="009822A6"/>
  </w:style>
  <w:style w:type="paragraph" w:customStyle="1" w:styleId="snip1">
    <w:name w:val="snip1"/>
    <w:basedOn w:val="a2"/>
    <w:uiPriority w:val="99"/>
    <w:qFormat/>
    <w:rsid w:val="009822A6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9822A6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9822A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9822A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9822A6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9822A6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9822A6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9822A6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9822A6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9822A6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9822A6"/>
    <w:rPr>
      <w:b/>
      <w:sz w:val="28"/>
    </w:rPr>
  </w:style>
  <w:style w:type="character" w:customStyle="1" w:styleId="4120">
    <w:name w:val="Знак Знак412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9822A6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9822A6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9822A6"/>
    <w:rPr>
      <w:sz w:val="24"/>
    </w:rPr>
  </w:style>
  <w:style w:type="character" w:customStyle="1" w:styleId="5120">
    <w:name w:val="Знак Знак512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9822A6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9822A6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9822A6"/>
    <w:rPr>
      <w:sz w:val="16"/>
    </w:rPr>
  </w:style>
  <w:style w:type="character" w:customStyle="1" w:styleId="502">
    <w:name w:val="Знак Знак502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9822A6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9822A6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9822A6"/>
    <w:rPr>
      <w:sz w:val="24"/>
      <w:lang w:val="ru-RU" w:eastAsia="ru-RU"/>
    </w:rPr>
  </w:style>
  <w:style w:type="character" w:customStyle="1" w:styleId="5210">
    <w:name w:val="Знак5 Знак21"/>
    <w:uiPriority w:val="99"/>
    <w:rsid w:val="009822A6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9822A6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9822A6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9822A6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9822A6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9822A6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9822A6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9822A6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9822A6"/>
    <w:rPr>
      <w:b/>
      <w:sz w:val="28"/>
    </w:rPr>
  </w:style>
  <w:style w:type="character" w:customStyle="1" w:styleId="4130">
    <w:name w:val="Знак Знак413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9822A6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9822A6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9822A6"/>
    <w:rPr>
      <w:sz w:val="24"/>
    </w:rPr>
  </w:style>
  <w:style w:type="character" w:customStyle="1" w:styleId="513">
    <w:name w:val="Знак Знак513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9822A6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9822A6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9822A6"/>
    <w:rPr>
      <w:sz w:val="16"/>
    </w:rPr>
  </w:style>
  <w:style w:type="character" w:customStyle="1" w:styleId="503">
    <w:name w:val="Знак Знак503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9822A6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9822A6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9822A6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9822A6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9822A6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9822A6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9822A6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9822A6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9822A6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9822A6"/>
    <w:rPr>
      <w:b/>
      <w:sz w:val="28"/>
    </w:rPr>
  </w:style>
  <w:style w:type="character" w:customStyle="1" w:styleId="4140">
    <w:name w:val="Знак Знак414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9822A6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9822A6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9822A6"/>
    <w:rPr>
      <w:sz w:val="24"/>
    </w:rPr>
  </w:style>
  <w:style w:type="character" w:customStyle="1" w:styleId="514">
    <w:name w:val="Знак Знак514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9822A6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9822A6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9822A6"/>
    <w:rPr>
      <w:sz w:val="16"/>
    </w:rPr>
  </w:style>
  <w:style w:type="character" w:customStyle="1" w:styleId="504">
    <w:name w:val="Знак Знак504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9822A6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9822A6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9822A6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9822A6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9822A6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9822A6"/>
    <w:rPr>
      <w:sz w:val="24"/>
    </w:rPr>
  </w:style>
  <w:style w:type="character" w:customStyle="1" w:styleId="77">
    <w:name w:val="Знак Знак77"/>
    <w:uiPriority w:val="99"/>
    <w:qFormat/>
    <w:rsid w:val="009822A6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9822A6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9822A6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9822A6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9822A6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9822A6"/>
    <w:rPr>
      <w:b/>
      <w:sz w:val="28"/>
    </w:rPr>
  </w:style>
  <w:style w:type="character" w:customStyle="1" w:styleId="415">
    <w:name w:val="Знак Знак415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9822A6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9822A6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9822A6"/>
    <w:rPr>
      <w:sz w:val="24"/>
    </w:rPr>
  </w:style>
  <w:style w:type="character" w:customStyle="1" w:styleId="515">
    <w:name w:val="Знак Знак515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9822A6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9822A6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9822A6"/>
    <w:rPr>
      <w:sz w:val="16"/>
    </w:rPr>
  </w:style>
  <w:style w:type="character" w:customStyle="1" w:styleId="505">
    <w:name w:val="Знак Знак505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9822A6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9822A6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9822A6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9822A6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9822A6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9822A6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9822A6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9822A6"/>
    <w:rPr>
      <w:sz w:val="24"/>
    </w:rPr>
  </w:style>
  <w:style w:type="character" w:customStyle="1" w:styleId="780">
    <w:name w:val="Знак Знак78"/>
    <w:uiPriority w:val="99"/>
    <w:qFormat/>
    <w:rsid w:val="009822A6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9822A6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9822A6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9822A6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9822A6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9822A6"/>
    <w:rPr>
      <w:b/>
      <w:sz w:val="28"/>
    </w:rPr>
  </w:style>
  <w:style w:type="character" w:customStyle="1" w:styleId="416">
    <w:name w:val="Знак Знак416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9822A6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9822A6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9822A6"/>
    <w:rPr>
      <w:sz w:val="24"/>
    </w:rPr>
  </w:style>
  <w:style w:type="character" w:customStyle="1" w:styleId="516">
    <w:name w:val="Знак Знак516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9822A6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9822A6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9822A6"/>
    <w:rPr>
      <w:sz w:val="16"/>
    </w:rPr>
  </w:style>
  <w:style w:type="character" w:customStyle="1" w:styleId="506">
    <w:name w:val="Знак Знак506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9822A6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9822A6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9822A6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9822A6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9822A6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9822A6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9822A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9822A6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9822A6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9822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9822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9822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9822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9822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9822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9822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9822A6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9822A6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9822A6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9822A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9822A6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9822A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9822A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9822A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9822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9822A6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9822A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9822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9822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9822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9822A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9822A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9822A6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9822A6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9822A6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9822A6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9822A6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9822A6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9822A6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9822A6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9822A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9822A6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9822A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9822A6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9822A6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9822A6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9822A6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9822A6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9822A6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9822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9822A6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9822A6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9822A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9822A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9822A6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9822A6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9822A6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9822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9822A6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9822A6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9822A6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9822A6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9822A6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9822A6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9822A6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9822A6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9822A6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9822A6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9822A6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9822A6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9822A6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9822A6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9822A6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9822A6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9822A6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9822A6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9822A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9822A6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9822A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9822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9822A6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9822A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9822A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9822A6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9822A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9822A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9822A6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9822A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9822A6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9822A6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9822A6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9822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9822A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9822A6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9822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9822A6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9822A6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9822A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9822A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9822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9822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9822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9822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9822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9822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9822A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9822A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9822A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9822A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9822A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9822A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9822A6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9822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9822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9822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9822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9822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9822A6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9822A6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9822A6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9822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9822A6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9822A6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9822A6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9822A6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9822A6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9822A6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9822A6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9822A6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9822A6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9822A6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9822A6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9822A6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9822A6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9822A6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9822A6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9822A6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9822A6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9822A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9822A6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9822A6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9822A6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9822A6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9822A6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9822A6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9822A6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9822A6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9822A6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9822A6"/>
    <w:rPr>
      <w:sz w:val="22"/>
    </w:rPr>
  </w:style>
  <w:style w:type="character" w:customStyle="1" w:styleId="useremail">
    <w:name w:val="useremail"/>
    <w:uiPriority w:val="99"/>
    <w:qFormat/>
    <w:rsid w:val="009822A6"/>
    <w:rPr>
      <w:b/>
      <w:color w:val="555555"/>
    </w:rPr>
  </w:style>
  <w:style w:type="character" w:customStyle="1" w:styleId="sel1">
    <w:name w:val="sel1"/>
    <w:basedOn w:val="a3"/>
    <w:uiPriority w:val="99"/>
    <w:qFormat/>
    <w:rsid w:val="009822A6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9822A6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9822A6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9822A6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9822A6"/>
    <w:rPr>
      <w:rFonts w:cs="Times New Roman"/>
    </w:rPr>
  </w:style>
  <w:style w:type="character" w:customStyle="1" w:styleId="at3">
    <w:name w:val="at3"/>
    <w:basedOn w:val="a3"/>
    <w:uiPriority w:val="99"/>
    <w:qFormat/>
    <w:rsid w:val="009822A6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9822A6"/>
    <w:rPr>
      <w:rFonts w:cs="Times New Roman"/>
    </w:rPr>
  </w:style>
  <w:style w:type="character" w:customStyle="1" w:styleId="tooltipextranews">
    <w:name w:val="tooltip_extranews"/>
    <w:uiPriority w:val="99"/>
    <w:qFormat/>
    <w:rsid w:val="009822A6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9822A6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9822A6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9822A6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9822A6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9822A6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9822A6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9822A6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9822A6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9822A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9822A6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9822A6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9822A6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9822A6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9822A6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9822A6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9822A6"/>
  </w:style>
  <w:style w:type="character" w:customStyle="1" w:styleId="WW-Absatz-Standardschriftart">
    <w:name w:val="WW-Absatz-Standardschriftart"/>
    <w:uiPriority w:val="99"/>
    <w:qFormat/>
    <w:rsid w:val="009822A6"/>
  </w:style>
  <w:style w:type="character" w:customStyle="1" w:styleId="FontStyle150">
    <w:name w:val="Font Style15"/>
    <w:basedOn w:val="1fff5"/>
    <w:uiPriority w:val="99"/>
    <w:qFormat/>
    <w:rsid w:val="009822A6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9822A6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9822A6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9822A6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9822A6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9822A6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9822A6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9822A6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9822A6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9822A6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9822A6"/>
    <w:rPr>
      <w:rFonts w:cs="Times New Roman"/>
    </w:rPr>
  </w:style>
  <w:style w:type="character" w:customStyle="1" w:styleId="mr1">
    <w:name w:val="mr1"/>
    <w:basedOn w:val="a3"/>
    <w:uiPriority w:val="99"/>
    <w:qFormat/>
    <w:rsid w:val="009822A6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9822A6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9822A6"/>
    <w:rPr>
      <w:rFonts w:cs="Times New Roman"/>
    </w:rPr>
  </w:style>
  <w:style w:type="character" w:customStyle="1" w:styleId="bod1">
    <w:name w:val="bod1"/>
    <w:basedOn w:val="a3"/>
    <w:uiPriority w:val="99"/>
    <w:qFormat/>
    <w:rsid w:val="009822A6"/>
    <w:rPr>
      <w:rFonts w:cs="Times New Roman"/>
    </w:rPr>
  </w:style>
  <w:style w:type="paragraph" w:customStyle="1" w:styleId="911">
    <w:name w:val="Знак91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9822A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9822A6"/>
  </w:style>
  <w:style w:type="character" w:customStyle="1" w:styleId="contextualspellingandgrammarerror">
    <w:name w:val="contextualspellingandgrammarerror"/>
    <w:uiPriority w:val="99"/>
    <w:qFormat/>
    <w:rsid w:val="009822A6"/>
  </w:style>
  <w:style w:type="character" w:customStyle="1" w:styleId="normaltextrun1">
    <w:name w:val="normaltextrun1"/>
    <w:uiPriority w:val="99"/>
    <w:qFormat/>
    <w:rsid w:val="009822A6"/>
  </w:style>
  <w:style w:type="character" w:customStyle="1" w:styleId="eop">
    <w:name w:val="eop"/>
    <w:uiPriority w:val="99"/>
    <w:qFormat/>
    <w:rsid w:val="009822A6"/>
  </w:style>
  <w:style w:type="character" w:customStyle="1" w:styleId="NormalWebChar">
    <w:name w:val="Normal (Web) Char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9822A6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9822A6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9822A6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9822A6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9822A6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9822A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9822A6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9822A6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9822A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9822A6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9822A6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9822A6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9822A6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9822A6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9822A6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9822A6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9822A6"/>
    <w:rPr>
      <w:b/>
      <w:sz w:val="28"/>
    </w:rPr>
  </w:style>
  <w:style w:type="character" w:customStyle="1" w:styleId="86">
    <w:name w:val="Знак Знак86"/>
    <w:uiPriority w:val="99"/>
    <w:rsid w:val="009822A6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9822A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9822A6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9822A6"/>
  </w:style>
  <w:style w:type="character" w:customStyle="1" w:styleId="2310">
    <w:name w:val="Знак Знак23 Знак1"/>
    <w:uiPriority w:val="99"/>
    <w:locked/>
    <w:rsid w:val="009822A6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9822A6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9822A6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9822A6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9822A6"/>
    <w:rPr>
      <w:sz w:val="24"/>
    </w:rPr>
  </w:style>
  <w:style w:type="character" w:customStyle="1" w:styleId="518">
    <w:name w:val="Знак Знак518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9822A6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9822A6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9822A6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9822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9822A6"/>
    <w:rPr>
      <w:sz w:val="16"/>
    </w:rPr>
  </w:style>
  <w:style w:type="character" w:customStyle="1" w:styleId="508">
    <w:name w:val="Знак Знак508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9822A6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9822A6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9822A6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9822A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9822A6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9822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9822A6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9822A6"/>
    <w:rPr>
      <w:color w:val="808080"/>
    </w:rPr>
  </w:style>
  <w:style w:type="character" w:customStyle="1" w:styleId="552">
    <w:name w:val="Знак Знак552"/>
    <w:uiPriority w:val="99"/>
    <w:qFormat/>
    <w:locked/>
    <w:rsid w:val="009822A6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9822A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9822A6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9822A6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9822A6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9822A6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9822A6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9822A6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9822A6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9822A6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9822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9822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9822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9822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9822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9822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9822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9822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9822A6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9822A6"/>
    <w:rPr>
      <w:b/>
      <w:sz w:val="28"/>
    </w:rPr>
  </w:style>
  <w:style w:type="character" w:customStyle="1" w:styleId="702">
    <w:name w:val="Знак Знак702"/>
    <w:uiPriority w:val="99"/>
    <w:qFormat/>
    <w:rsid w:val="009822A6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9822A6"/>
    <w:rPr>
      <w:b/>
      <w:sz w:val="28"/>
    </w:rPr>
  </w:style>
  <w:style w:type="character" w:customStyle="1" w:styleId="682">
    <w:name w:val="Знак Знак682"/>
    <w:uiPriority w:val="99"/>
    <w:qFormat/>
    <w:rsid w:val="009822A6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9822A6"/>
    <w:rPr>
      <w:b/>
    </w:rPr>
  </w:style>
  <w:style w:type="paragraph" w:customStyle="1" w:styleId="HTML21">
    <w:name w:val="Стандартный HTML2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9822A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9822A6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9822A6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9822A6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9822A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9822A6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9822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9822A6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9822A6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9822A6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9822A6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9822A6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9822A6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9822A6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9822A6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9822A6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9822A6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9822A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9822A6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9822A6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9822A6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9822A6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9822A6"/>
    <w:rPr>
      <w:sz w:val="24"/>
    </w:rPr>
  </w:style>
  <w:style w:type="character" w:customStyle="1" w:styleId="5170">
    <w:name w:val="Знак Знак517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9822A6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9822A6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9822A6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9822A6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9822A6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9822A6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9822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9822A6"/>
    <w:rPr>
      <w:sz w:val="16"/>
    </w:rPr>
  </w:style>
  <w:style w:type="character" w:customStyle="1" w:styleId="507">
    <w:name w:val="Знак Знак507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9822A6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9822A6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9822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9822A6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9822A6"/>
    <w:rPr>
      <w:color w:val="808080"/>
    </w:rPr>
  </w:style>
  <w:style w:type="character" w:customStyle="1" w:styleId="5510">
    <w:name w:val="Знак Знак551"/>
    <w:uiPriority w:val="99"/>
    <w:qFormat/>
    <w:locked/>
    <w:rsid w:val="009822A6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9822A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9822A6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9822A6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9822A6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9822A6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9822A6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9822A6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9822A6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9822A6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9822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9822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9822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9822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9822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9822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9822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9822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9822A6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9822A6"/>
    <w:rPr>
      <w:b/>
      <w:sz w:val="28"/>
    </w:rPr>
  </w:style>
  <w:style w:type="character" w:customStyle="1" w:styleId="701">
    <w:name w:val="Знак Знак701"/>
    <w:uiPriority w:val="99"/>
    <w:qFormat/>
    <w:rsid w:val="009822A6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9822A6"/>
    <w:rPr>
      <w:b/>
      <w:sz w:val="28"/>
    </w:rPr>
  </w:style>
  <w:style w:type="character" w:customStyle="1" w:styleId="6810">
    <w:name w:val="Знак Знак681"/>
    <w:uiPriority w:val="99"/>
    <w:qFormat/>
    <w:rsid w:val="009822A6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9822A6"/>
    <w:rPr>
      <w:b/>
    </w:rPr>
  </w:style>
  <w:style w:type="paragraph" w:customStyle="1" w:styleId="HTML31">
    <w:name w:val="Стандартный HTML3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9822A6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9822A6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9822A6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9822A6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9822A6"/>
    <w:rPr>
      <w:b/>
    </w:rPr>
  </w:style>
  <w:style w:type="character" w:customStyle="1" w:styleId="1115">
    <w:name w:val="Слабая ссылка111"/>
    <w:uiPriority w:val="99"/>
    <w:qFormat/>
    <w:rsid w:val="009822A6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9822A6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9822A6"/>
    <w:rPr>
      <w:b/>
      <w:smallCaps/>
      <w:spacing w:val="5"/>
    </w:rPr>
  </w:style>
  <w:style w:type="character" w:customStyle="1" w:styleId="3ff9">
    <w:name w:val="Замещающий текст3"/>
    <w:uiPriority w:val="99"/>
    <w:rsid w:val="009822A6"/>
    <w:rPr>
      <w:color w:val="808080"/>
    </w:rPr>
  </w:style>
  <w:style w:type="character" w:customStyle="1" w:styleId="1260">
    <w:name w:val="Знак1 Знак Знак26"/>
    <w:uiPriority w:val="99"/>
    <w:locked/>
    <w:rsid w:val="009822A6"/>
    <w:rPr>
      <w:sz w:val="24"/>
    </w:rPr>
  </w:style>
  <w:style w:type="character" w:customStyle="1" w:styleId="1272">
    <w:name w:val="Знак1 Знак Знак27"/>
    <w:uiPriority w:val="99"/>
    <w:locked/>
    <w:rsid w:val="009822A6"/>
    <w:rPr>
      <w:sz w:val="24"/>
    </w:rPr>
  </w:style>
  <w:style w:type="character" w:customStyle="1" w:styleId="7d">
    <w:name w:val="Без интервала Знак7"/>
    <w:uiPriority w:val="99"/>
    <w:locked/>
    <w:rsid w:val="009822A6"/>
    <w:rPr>
      <w:sz w:val="24"/>
      <w:lang w:eastAsia="en-US"/>
    </w:rPr>
  </w:style>
  <w:style w:type="character" w:customStyle="1" w:styleId="393">
    <w:name w:val="Знак Знак393"/>
    <w:uiPriority w:val="99"/>
    <w:rsid w:val="009822A6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9822A6"/>
    <w:rPr>
      <w:b/>
      <w:sz w:val="28"/>
    </w:rPr>
  </w:style>
  <w:style w:type="character" w:customStyle="1" w:styleId="373">
    <w:name w:val="Знак Знак373"/>
    <w:uiPriority w:val="99"/>
    <w:rsid w:val="009822A6"/>
    <w:rPr>
      <w:b/>
      <w:i/>
      <w:sz w:val="26"/>
    </w:rPr>
  </w:style>
  <w:style w:type="character" w:customStyle="1" w:styleId="363">
    <w:name w:val="Знак Знак363"/>
    <w:uiPriority w:val="99"/>
    <w:rsid w:val="009822A6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9822A6"/>
    <w:rPr>
      <w:sz w:val="24"/>
      <w:lang w:val="ru-RU" w:eastAsia="ru-RU"/>
    </w:rPr>
  </w:style>
  <w:style w:type="character" w:customStyle="1" w:styleId="3430">
    <w:name w:val="Знак Знак343"/>
    <w:uiPriority w:val="99"/>
    <w:rsid w:val="009822A6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9822A6"/>
    <w:rPr>
      <w:sz w:val="16"/>
    </w:rPr>
  </w:style>
  <w:style w:type="character" w:customStyle="1" w:styleId="Heading122">
    <w:name w:val="Heading 12 Знак Знак2"/>
    <w:uiPriority w:val="99"/>
    <w:qFormat/>
    <w:rsid w:val="009822A6"/>
    <w:rPr>
      <w:rFonts w:ascii="Courier New" w:hAnsi="Courier New"/>
    </w:rPr>
  </w:style>
  <w:style w:type="character" w:customStyle="1" w:styleId="3140">
    <w:name w:val="Знак Знак314"/>
    <w:uiPriority w:val="99"/>
    <w:rsid w:val="009822A6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9822A6"/>
    <w:rPr>
      <w:sz w:val="24"/>
    </w:rPr>
  </w:style>
  <w:style w:type="character" w:customStyle="1" w:styleId="293">
    <w:name w:val="Знак Знак293"/>
    <w:uiPriority w:val="99"/>
    <w:rsid w:val="009822A6"/>
    <w:rPr>
      <w:sz w:val="24"/>
    </w:rPr>
  </w:style>
  <w:style w:type="character" w:customStyle="1" w:styleId="7130">
    <w:name w:val="Знак Знак713"/>
    <w:uiPriority w:val="99"/>
    <w:rsid w:val="009822A6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9822A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9822A6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9822A6"/>
    <w:rPr>
      <w:rFonts w:ascii="Tahoma" w:hAnsi="Tahoma"/>
    </w:rPr>
  </w:style>
  <w:style w:type="character" w:customStyle="1" w:styleId="273">
    <w:name w:val="Знак Знак273"/>
    <w:uiPriority w:val="99"/>
    <w:qFormat/>
    <w:rsid w:val="009822A6"/>
    <w:rPr>
      <w:sz w:val="24"/>
    </w:rPr>
  </w:style>
  <w:style w:type="character" w:customStyle="1" w:styleId="1090">
    <w:name w:val="Знак Знак109"/>
    <w:uiPriority w:val="99"/>
    <w:locked/>
    <w:rsid w:val="009822A6"/>
    <w:rPr>
      <w:sz w:val="16"/>
      <w:lang w:val="ru-RU" w:eastAsia="ru-RU"/>
    </w:rPr>
  </w:style>
  <w:style w:type="character" w:customStyle="1" w:styleId="626">
    <w:name w:val="Знак Знак626"/>
    <w:uiPriority w:val="99"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9822A6"/>
    <w:rPr>
      <w:sz w:val="24"/>
      <w:lang w:val="en-US"/>
    </w:rPr>
  </w:style>
  <w:style w:type="character" w:customStyle="1" w:styleId="1231">
    <w:name w:val="Знак Знак123"/>
    <w:uiPriority w:val="99"/>
    <w:rsid w:val="009822A6"/>
    <w:rPr>
      <w:sz w:val="16"/>
    </w:rPr>
  </w:style>
  <w:style w:type="character" w:customStyle="1" w:styleId="1350">
    <w:name w:val="Знак Знак135"/>
    <w:uiPriority w:val="99"/>
    <w:rsid w:val="009822A6"/>
    <w:rPr>
      <w:lang w:val="ru-RU" w:eastAsia="ru-RU"/>
    </w:rPr>
  </w:style>
  <w:style w:type="character" w:customStyle="1" w:styleId="16100">
    <w:name w:val="Знак Знак1610"/>
    <w:uiPriority w:val="99"/>
    <w:locked/>
    <w:rsid w:val="009822A6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9822A6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9822A6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9822A6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9822A6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9822A6"/>
    <w:rPr>
      <w:rFonts w:ascii="Arial" w:hAnsi="Arial"/>
      <w:sz w:val="22"/>
    </w:rPr>
  </w:style>
  <w:style w:type="character" w:customStyle="1" w:styleId="199">
    <w:name w:val="Знак Знак199"/>
    <w:uiPriority w:val="99"/>
    <w:rsid w:val="009822A6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9822A6"/>
    <w:rPr>
      <w:rFonts w:ascii="Courier New" w:hAnsi="Courier New"/>
    </w:rPr>
  </w:style>
  <w:style w:type="character" w:customStyle="1" w:styleId="179">
    <w:name w:val="Знак Знак179"/>
    <w:uiPriority w:val="99"/>
    <w:rsid w:val="009822A6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9822A6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9822A6"/>
    <w:rPr>
      <w:sz w:val="24"/>
    </w:rPr>
  </w:style>
  <w:style w:type="character" w:customStyle="1" w:styleId="5200">
    <w:name w:val="Знак Знак520"/>
    <w:uiPriority w:val="99"/>
    <w:rsid w:val="009822A6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9822A6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9822A6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9822A6"/>
    <w:rPr>
      <w:b/>
      <w:sz w:val="28"/>
    </w:rPr>
  </w:style>
  <w:style w:type="character" w:customStyle="1" w:styleId="800">
    <w:name w:val="Знак Знак80"/>
    <w:uiPriority w:val="99"/>
    <w:rsid w:val="009822A6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9822A6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9822A6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9822A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9822A6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9822A6"/>
  </w:style>
  <w:style w:type="character" w:customStyle="1" w:styleId="2380">
    <w:name w:val="Знак Знак23 Знак8"/>
    <w:uiPriority w:val="99"/>
    <w:locked/>
    <w:rsid w:val="009822A6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9822A6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9822A6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9822A6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9822A6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9822A6"/>
    <w:rPr>
      <w:sz w:val="24"/>
    </w:rPr>
  </w:style>
  <w:style w:type="character" w:customStyle="1" w:styleId="51100">
    <w:name w:val="Знак Знак5110"/>
    <w:uiPriority w:val="99"/>
    <w:locked/>
    <w:rsid w:val="009822A6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9822A6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9822A6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9822A6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9822A6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9822A6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9822A6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9822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9822A6"/>
    <w:rPr>
      <w:sz w:val="16"/>
    </w:rPr>
  </w:style>
  <w:style w:type="character" w:customStyle="1" w:styleId="509">
    <w:name w:val="Знак Знак509"/>
    <w:uiPriority w:val="99"/>
    <w:locked/>
    <w:rsid w:val="009822A6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9822A6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9822A6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9822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9822A6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9822A6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9822A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9822A6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9822A6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9822A6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9822A6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9822A6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9822A6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9822A6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9822A6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9822A6"/>
    <w:rPr>
      <w:lang w:val="ru-RU" w:eastAsia="ru-RU"/>
    </w:rPr>
  </w:style>
  <w:style w:type="character" w:customStyle="1" w:styleId="563">
    <w:name w:val="Знак Знак563"/>
    <w:uiPriority w:val="99"/>
    <w:locked/>
    <w:rsid w:val="009822A6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9822A6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9822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9822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9822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9822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9822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9822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9822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9822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9822A6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9822A6"/>
    <w:rPr>
      <w:b/>
      <w:sz w:val="28"/>
    </w:rPr>
  </w:style>
  <w:style w:type="character" w:customStyle="1" w:styleId="703">
    <w:name w:val="Знак Знак703"/>
    <w:uiPriority w:val="99"/>
    <w:rsid w:val="009822A6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9822A6"/>
    <w:rPr>
      <w:b/>
      <w:sz w:val="28"/>
    </w:rPr>
  </w:style>
  <w:style w:type="character" w:customStyle="1" w:styleId="683">
    <w:name w:val="Знак Знак683"/>
    <w:uiPriority w:val="99"/>
    <w:rsid w:val="009822A6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9822A6"/>
  </w:style>
  <w:style w:type="character" w:customStyle="1" w:styleId="HeaderChar2">
    <w:name w:val="Header Char2"/>
    <w:uiPriority w:val="99"/>
    <w:locked/>
    <w:rsid w:val="009822A6"/>
    <w:rPr>
      <w:sz w:val="24"/>
    </w:rPr>
  </w:style>
  <w:style w:type="character" w:customStyle="1" w:styleId="FooterChar2">
    <w:name w:val="Footer Char2"/>
    <w:uiPriority w:val="99"/>
    <w:locked/>
    <w:rsid w:val="009822A6"/>
    <w:rPr>
      <w:sz w:val="24"/>
    </w:rPr>
  </w:style>
  <w:style w:type="character" w:customStyle="1" w:styleId="EndnoteTextChar2">
    <w:name w:val="Endnote Text Char2"/>
    <w:uiPriority w:val="99"/>
    <w:locked/>
    <w:rsid w:val="009822A6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9822A6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9822A6"/>
    <w:rPr>
      <w:sz w:val="24"/>
      <w:lang w:val="en-US"/>
    </w:rPr>
  </w:style>
  <w:style w:type="character" w:customStyle="1" w:styleId="SubtitleChar2">
    <w:name w:val="Subtitle Char2"/>
    <w:uiPriority w:val="99"/>
    <w:locked/>
    <w:rsid w:val="009822A6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9822A6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9822A6"/>
    <w:rPr>
      <w:sz w:val="24"/>
    </w:rPr>
  </w:style>
  <w:style w:type="character" w:customStyle="1" w:styleId="BodyTextIndent2Char2">
    <w:name w:val="Body Text Indent 2 Char2"/>
    <w:uiPriority w:val="99"/>
    <w:locked/>
    <w:rsid w:val="009822A6"/>
    <w:rPr>
      <w:sz w:val="24"/>
    </w:rPr>
  </w:style>
  <w:style w:type="character" w:customStyle="1" w:styleId="BodyTextIndent3Char2">
    <w:name w:val="Body Text Indent 3 Char2"/>
    <w:uiPriority w:val="99"/>
    <w:locked/>
    <w:rsid w:val="009822A6"/>
    <w:rPr>
      <w:sz w:val="16"/>
    </w:rPr>
  </w:style>
  <w:style w:type="character" w:customStyle="1" w:styleId="DocumentMapChar2">
    <w:name w:val="Document Map Char2"/>
    <w:uiPriority w:val="99"/>
    <w:locked/>
    <w:rsid w:val="009822A6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9822A6"/>
    <w:rPr>
      <w:sz w:val="16"/>
    </w:rPr>
  </w:style>
  <w:style w:type="character" w:customStyle="1" w:styleId="BalloonTextChar2">
    <w:name w:val="Balloon Text Char2"/>
    <w:uiPriority w:val="99"/>
    <w:locked/>
    <w:rsid w:val="009822A6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9822A6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9822A6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9822A6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9822A6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9822A6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9822A6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9822A6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9822A6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9822A6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9822A6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9822A6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9822A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9822A6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9822A6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9822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9822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9822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9822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9822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9822A6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9822A6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9822A6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9822A6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9822A6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9822A6"/>
    <w:rPr>
      <w:i/>
      <w:color w:val="808080"/>
    </w:rPr>
  </w:style>
  <w:style w:type="character" w:customStyle="1" w:styleId="DefaultParagraphFont1">
    <w:name w:val="Default Paragraph Font1"/>
    <w:uiPriority w:val="99"/>
    <w:rsid w:val="009822A6"/>
  </w:style>
  <w:style w:type="character" w:customStyle="1" w:styleId="PlaceholderText1">
    <w:name w:val="Placeholder Text1"/>
    <w:uiPriority w:val="99"/>
    <w:rsid w:val="009822A6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9822A6"/>
    <w:rPr>
      <w:b/>
    </w:rPr>
  </w:style>
  <w:style w:type="character" w:customStyle="1" w:styleId="1102">
    <w:name w:val="Знак Знак110"/>
    <w:uiPriority w:val="99"/>
    <w:qFormat/>
    <w:rsid w:val="009822A6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9822A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9822A6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9822A6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9822A6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9822A6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9822A6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9822A6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9822A6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9822A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9822A6"/>
  </w:style>
  <w:style w:type="paragraph" w:customStyle="1" w:styleId="3ffb">
    <w:name w:val="Подзаголовок3"/>
    <w:basedOn w:val="a2"/>
    <w:uiPriority w:val="99"/>
    <w:qFormat/>
    <w:rsid w:val="009822A6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9822A6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9822A6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9822A6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9822A6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9822A6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9822A6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9822A6"/>
    <w:rPr>
      <w:sz w:val="16"/>
    </w:rPr>
  </w:style>
  <w:style w:type="character" w:customStyle="1" w:styleId="1211">
    <w:name w:val="Знак Знак121"/>
    <w:uiPriority w:val="99"/>
    <w:qFormat/>
    <w:locked/>
    <w:rsid w:val="009822A6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9822A6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9822A6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9822A6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9822A6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9822A6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9822A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9822A6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9822A6"/>
    <w:rPr>
      <w:b/>
      <w:i/>
      <w:color w:val="4F81BD"/>
    </w:rPr>
  </w:style>
  <w:style w:type="character" w:customStyle="1" w:styleId="2fffb">
    <w:name w:val="Слабая ссылка2"/>
    <w:uiPriority w:val="99"/>
    <w:rsid w:val="009822A6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9822A6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9822A6"/>
    <w:rPr>
      <w:b/>
      <w:smallCaps/>
      <w:spacing w:val="5"/>
    </w:rPr>
  </w:style>
  <w:style w:type="character" w:customStyle="1" w:styleId="4fc">
    <w:name w:val="Замещающий текст4"/>
    <w:uiPriority w:val="99"/>
    <w:rsid w:val="009822A6"/>
    <w:rPr>
      <w:color w:val="808080"/>
    </w:rPr>
  </w:style>
  <w:style w:type="character" w:customStyle="1" w:styleId="Heading4Char1">
    <w:name w:val="Heading 4 Char1"/>
    <w:uiPriority w:val="99"/>
    <w:locked/>
    <w:rsid w:val="009822A6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9822A6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9822A6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9822A6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9822A6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9822A6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9822A6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9822A6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9822A6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9822A6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9822A6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9822A6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9822A6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9822A6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9822A6"/>
    <w:rPr>
      <w:rFonts w:cs="Times New Roman"/>
    </w:rPr>
  </w:style>
  <w:style w:type="paragraph" w:customStyle="1" w:styleId="10d">
    <w:name w:val="Обычный10"/>
    <w:uiPriority w:val="99"/>
    <w:qFormat/>
    <w:rsid w:val="009822A6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9822A6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9822A6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9822A6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9822A6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9822A6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9822A6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9822A6"/>
    <w:rPr>
      <w:sz w:val="24"/>
    </w:rPr>
  </w:style>
  <w:style w:type="character" w:customStyle="1" w:styleId="624">
    <w:name w:val="Знак Знак624"/>
    <w:uiPriority w:val="99"/>
    <w:locked/>
    <w:rsid w:val="009822A6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9822A6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9822A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9822A6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9822A6"/>
    <w:rPr>
      <w:b/>
    </w:rPr>
  </w:style>
  <w:style w:type="character" w:customStyle="1" w:styleId="affffffffff">
    <w:name w:val="текст Знак Знак"/>
    <w:uiPriority w:val="99"/>
    <w:qFormat/>
    <w:rsid w:val="009822A6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9822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9822A6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9822A6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9822A6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9822A6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9822A6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9822A6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9822A6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9822A6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9822A6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9822A6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9822A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9822A6"/>
    <w:rPr>
      <w:rFonts w:cs="Times New Roman"/>
    </w:rPr>
  </w:style>
  <w:style w:type="character" w:customStyle="1" w:styleId="ft1067">
    <w:name w:val="ft1067"/>
    <w:basedOn w:val="a3"/>
    <w:uiPriority w:val="99"/>
    <w:qFormat/>
    <w:rsid w:val="009822A6"/>
    <w:rPr>
      <w:rFonts w:cs="Times New Roman"/>
    </w:rPr>
  </w:style>
  <w:style w:type="character" w:customStyle="1" w:styleId="ft1144">
    <w:name w:val="ft1144"/>
    <w:basedOn w:val="a3"/>
    <w:uiPriority w:val="99"/>
    <w:qFormat/>
    <w:rsid w:val="009822A6"/>
    <w:rPr>
      <w:rFonts w:cs="Times New Roman"/>
    </w:rPr>
  </w:style>
  <w:style w:type="character" w:customStyle="1" w:styleId="ft1207">
    <w:name w:val="ft1207"/>
    <w:basedOn w:val="a3"/>
    <w:uiPriority w:val="99"/>
    <w:qFormat/>
    <w:rsid w:val="009822A6"/>
    <w:rPr>
      <w:rFonts w:cs="Times New Roman"/>
    </w:rPr>
  </w:style>
  <w:style w:type="character" w:customStyle="1" w:styleId="ft1213">
    <w:name w:val="ft1213"/>
    <w:basedOn w:val="a3"/>
    <w:uiPriority w:val="99"/>
    <w:qFormat/>
    <w:rsid w:val="009822A6"/>
    <w:rPr>
      <w:rFonts w:cs="Times New Roman"/>
    </w:rPr>
  </w:style>
  <w:style w:type="character" w:customStyle="1" w:styleId="ft1214">
    <w:name w:val="ft1214"/>
    <w:basedOn w:val="a3"/>
    <w:uiPriority w:val="99"/>
    <w:qFormat/>
    <w:rsid w:val="009822A6"/>
    <w:rPr>
      <w:rFonts w:cs="Times New Roman"/>
    </w:rPr>
  </w:style>
  <w:style w:type="character" w:customStyle="1" w:styleId="ft1289">
    <w:name w:val="ft1289"/>
    <w:basedOn w:val="a3"/>
    <w:uiPriority w:val="99"/>
    <w:qFormat/>
    <w:rsid w:val="009822A6"/>
    <w:rPr>
      <w:rFonts w:cs="Times New Roman"/>
    </w:rPr>
  </w:style>
  <w:style w:type="character" w:customStyle="1" w:styleId="ft1311">
    <w:name w:val="ft1311"/>
    <w:basedOn w:val="a3"/>
    <w:uiPriority w:val="99"/>
    <w:qFormat/>
    <w:rsid w:val="009822A6"/>
    <w:rPr>
      <w:rFonts w:cs="Times New Roman"/>
    </w:rPr>
  </w:style>
  <w:style w:type="character" w:customStyle="1" w:styleId="ft3008">
    <w:name w:val="ft3008"/>
    <w:basedOn w:val="a3"/>
    <w:uiPriority w:val="99"/>
    <w:qFormat/>
    <w:rsid w:val="009822A6"/>
    <w:rPr>
      <w:rFonts w:cs="Times New Roman"/>
    </w:rPr>
  </w:style>
  <w:style w:type="character" w:customStyle="1" w:styleId="ft3181">
    <w:name w:val="ft3181"/>
    <w:basedOn w:val="a3"/>
    <w:uiPriority w:val="99"/>
    <w:qFormat/>
    <w:rsid w:val="009822A6"/>
    <w:rPr>
      <w:rFonts w:cs="Times New Roman"/>
    </w:rPr>
  </w:style>
  <w:style w:type="character" w:customStyle="1" w:styleId="ft722">
    <w:name w:val="ft722"/>
    <w:basedOn w:val="a3"/>
    <w:uiPriority w:val="99"/>
    <w:qFormat/>
    <w:rsid w:val="009822A6"/>
    <w:rPr>
      <w:rFonts w:cs="Times New Roman"/>
    </w:rPr>
  </w:style>
  <w:style w:type="character" w:customStyle="1" w:styleId="ft728">
    <w:name w:val="ft728"/>
    <w:basedOn w:val="a3"/>
    <w:uiPriority w:val="99"/>
    <w:qFormat/>
    <w:rsid w:val="009822A6"/>
    <w:rPr>
      <w:rFonts w:cs="Times New Roman"/>
    </w:rPr>
  </w:style>
  <w:style w:type="character" w:customStyle="1" w:styleId="ft730">
    <w:name w:val="ft730"/>
    <w:basedOn w:val="a3"/>
    <w:uiPriority w:val="99"/>
    <w:qFormat/>
    <w:rsid w:val="009822A6"/>
    <w:rPr>
      <w:rFonts w:cs="Times New Roman"/>
    </w:rPr>
  </w:style>
  <w:style w:type="character" w:customStyle="1" w:styleId="ft72">
    <w:name w:val="ft72"/>
    <w:basedOn w:val="a3"/>
    <w:uiPriority w:val="99"/>
    <w:qFormat/>
    <w:rsid w:val="009822A6"/>
    <w:rPr>
      <w:rFonts w:cs="Times New Roman"/>
    </w:rPr>
  </w:style>
  <w:style w:type="character" w:customStyle="1" w:styleId="ft731">
    <w:name w:val="ft731"/>
    <w:basedOn w:val="a3"/>
    <w:uiPriority w:val="99"/>
    <w:qFormat/>
    <w:rsid w:val="009822A6"/>
    <w:rPr>
      <w:rFonts w:cs="Times New Roman"/>
    </w:rPr>
  </w:style>
  <w:style w:type="character" w:customStyle="1" w:styleId="ft732">
    <w:name w:val="ft732"/>
    <w:basedOn w:val="a3"/>
    <w:uiPriority w:val="99"/>
    <w:qFormat/>
    <w:rsid w:val="009822A6"/>
    <w:rPr>
      <w:rFonts w:cs="Times New Roman"/>
    </w:rPr>
  </w:style>
  <w:style w:type="character" w:customStyle="1" w:styleId="ft735">
    <w:name w:val="ft735"/>
    <w:basedOn w:val="a3"/>
    <w:uiPriority w:val="99"/>
    <w:qFormat/>
    <w:rsid w:val="009822A6"/>
    <w:rPr>
      <w:rFonts w:cs="Times New Roman"/>
    </w:rPr>
  </w:style>
  <w:style w:type="character" w:customStyle="1" w:styleId="ft738">
    <w:name w:val="ft738"/>
    <w:basedOn w:val="a3"/>
    <w:uiPriority w:val="99"/>
    <w:qFormat/>
    <w:rsid w:val="009822A6"/>
    <w:rPr>
      <w:rFonts w:cs="Times New Roman"/>
    </w:rPr>
  </w:style>
  <w:style w:type="character" w:customStyle="1" w:styleId="ft747">
    <w:name w:val="ft747"/>
    <w:basedOn w:val="a3"/>
    <w:uiPriority w:val="99"/>
    <w:qFormat/>
    <w:rsid w:val="009822A6"/>
    <w:rPr>
      <w:rFonts w:cs="Times New Roman"/>
    </w:rPr>
  </w:style>
  <w:style w:type="character" w:customStyle="1" w:styleId="ft758">
    <w:name w:val="ft758"/>
    <w:basedOn w:val="a3"/>
    <w:uiPriority w:val="99"/>
    <w:qFormat/>
    <w:rsid w:val="009822A6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9822A6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9822A6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9822A6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9822A6"/>
    <w:rPr>
      <w:rFonts w:cs="Times New Roman"/>
    </w:rPr>
  </w:style>
  <w:style w:type="character" w:customStyle="1" w:styleId="ft2109">
    <w:name w:val="ft2109"/>
    <w:basedOn w:val="a3"/>
    <w:uiPriority w:val="99"/>
    <w:qFormat/>
    <w:rsid w:val="009822A6"/>
    <w:rPr>
      <w:rFonts w:cs="Times New Roman"/>
    </w:rPr>
  </w:style>
  <w:style w:type="character" w:customStyle="1" w:styleId="ft2121">
    <w:name w:val="ft2121"/>
    <w:basedOn w:val="a3"/>
    <w:uiPriority w:val="99"/>
    <w:qFormat/>
    <w:rsid w:val="009822A6"/>
    <w:rPr>
      <w:rFonts w:cs="Times New Roman"/>
    </w:rPr>
  </w:style>
  <w:style w:type="character" w:customStyle="1" w:styleId="ft2130">
    <w:name w:val="ft2130"/>
    <w:basedOn w:val="a3"/>
    <w:uiPriority w:val="99"/>
    <w:qFormat/>
    <w:rsid w:val="009822A6"/>
    <w:rPr>
      <w:rFonts w:cs="Times New Roman"/>
    </w:rPr>
  </w:style>
  <w:style w:type="character" w:customStyle="1" w:styleId="ft24421">
    <w:name w:val="ft24421"/>
    <w:uiPriority w:val="99"/>
    <w:qFormat/>
    <w:rsid w:val="009822A6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9822A6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9822A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9822A6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9822A6"/>
    <w:rPr>
      <w:rFonts w:cs="Times New Roman"/>
    </w:rPr>
  </w:style>
  <w:style w:type="character" w:customStyle="1" w:styleId="rvts15">
    <w:name w:val="rvts15"/>
    <w:basedOn w:val="a3"/>
    <w:uiPriority w:val="99"/>
    <w:qFormat/>
    <w:rsid w:val="009822A6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9822A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9822A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9822A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9822A6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9822A6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9822A6"/>
    <w:rPr>
      <w:rFonts w:cs="Times New Roman"/>
    </w:rPr>
  </w:style>
  <w:style w:type="character" w:customStyle="1" w:styleId="ft404">
    <w:name w:val="ft404"/>
    <w:basedOn w:val="a3"/>
    <w:uiPriority w:val="99"/>
    <w:qFormat/>
    <w:rsid w:val="009822A6"/>
    <w:rPr>
      <w:rFonts w:cs="Times New Roman"/>
    </w:rPr>
  </w:style>
  <w:style w:type="character" w:customStyle="1" w:styleId="ft2">
    <w:name w:val="ft2"/>
    <w:basedOn w:val="a3"/>
    <w:uiPriority w:val="99"/>
    <w:qFormat/>
    <w:rsid w:val="009822A6"/>
    <w:rPr>
      <w:rFonts w:cs="Times New Roman"/>
    </w:rPr>
  </w:style>
  <w:style w:type="character" w:customStyle="1" w:styleId="ft405">
    <w:name w:val="ft405"/>
    <w:basedOn w:val="a3"/>
    <w:uiPriority w:val="99"/>
    <w:qFormat/>
    <w:rsid w:val="009822A6"/>
    <w:rPr>
      <w:rFonts w:cs="Times New Roman"/>
    </w:rPr>
  </w:style>
  <w:style w:type="character" w:customStyle="1" w:styleId="ft407">
    <w:name w:val="ft407"/>
    <w:basedOn w:val="a3"/>
    <w:uiPriority w:val="99"/>
    <w:qFormat/>
    <w:rsid w:val="009822A6"/>
    <w:rPr>
      <w:rFonts w:cs="Times New Roman"/>
    </w:rPr>
  </w:style>
  <w:style w:type="character" w:customStyle="1" w:styleId="ft411">
    <w:name w:val="ft411"/>
    <w:basedOn w:val="a3"/>
    <w:uiPriority w:val="99"/>
    <w:qFormat/>
    <w:rsid w:val="009822A6"/>
    <w:rPr>
      <w:rFonts w:cs="Times New Roman"/>
    </w:rPr>
  </w:style>
  <w:style w:type="character" w:customStyle="1" w:styleId="ft416">
    <w:name w:val="ft416"/>
    <w:basedOn w:val="a3"/>
    <w:uiPriority w:val="99"/>
    <w:qFormat/>
    <w:rsid w:val="009822A6"/>
    <w:rPr>
      <w:rFonts w:cs="Times New Roman"/>
    </w:rPr>
  </w:style>
  <w:style w:type="character" w:customStyle="1" w:styleId="ft438">
    <w:name w:val="ft438"/>
    <w:basedOn w:val="a3"/>
    <w:uiPriority w:val="99"/>
    <w:qFormat/>
    <w:rsid w:val="009822A6"/>
    <w:rPr>
      <w:rFonts w:cs="Times New Roman"/>
    </w:rPr>
  </w:style>
  <w:style w:type="character" w:customStyle="1" w:styleId="ft461">
    <w:name w:val="ft461"/>
    <w:basedOn w:val="a3"/>
    <w:uiPriority w:val="99"/>
    <w:qFormat/>
    <w:rsid w:val="009822A6"/>
    <w:rPr>
      <w:rFonts w:cs="Times New Roman"/>
    </w:rPr>
  </w:style>
  <w:style w:type="character" w:customStyle="1" w:styleId="ft485">
    <w:name w:val="ft485"/>
    <w:basedOn w:val="a3"/>
    <w:uiPriority w:val="99"/>
    <w:qFormat/>
    <w:rsid w:val="009822A6"/>
    <w:rPr>
      <w:rFonts w:cs="Times New Roman"/>
    </w:rPr>
  </w:style>
  <w:style w:type="character" w:customStyle="1" w:styleId="ft507">
    <w:name w:val="ft507"/>
    <w:basedOn w:val="a3"/>
    <w:uiPriority w:val="99"/>
    <w:qFormat/>
    <w:rsid w:val="009822A6"/>
    <w:rPr>
      <w:rFonts w:cs="Times New Roman"/>
    </w:rPr>
  </w:style>
  <w:style w:type="character" w:customStyle="1" w:styleId="ft464">
    <w:name w:val="ft464"/>
    <w:basedOn w:val="a3"/>
    <w:uiPriority w:val="99"/>
    <w:qFormat/>
    <w:rsid w:val="009822A6"/>
    <w:rPr>
      <w:rFonts w:cs="Times New Roman"/>
    </w:rPr>
  </w:style>
  <w:style w:type="character" w:customStyle="1" w:styleId="ft515">
    <w:name w:val="ft515"/>
    <w:basedOn w:val="a3"/>
    <w:uiPriority w:val="99"/>
    <w:qFormat/>
    <w:rsid w:val="009822A6"/>
    <w:rPr>
      <w:rFonts w:cs="Times New Roman"/>
    </w:rPr>
  </w:style>
  <w:style w:type="character" w:customStyle="1" w:styleId="ft518">
    <w:name w:val="ft518"/>
    <w:basedOn w:val="a3"/>
    <w:uiPriority w:val="99"/>
    <w:qFormat/>
    <w:rsid w:val="009822A6"/>
    <w:rPr>
      <w:rFonts w:cs="Times New Roman"/>
    </w:rPr>
  </w:style>
  <w:style w:type="character" w:customStyle="1" w:styleId="ft521">
    <w:name w:val="ft521"/>
    <w:basedOn w:val="a3"/>
    <w:uiPriority w:val="99"/>
    <w:qFormat/>
    <w:rsid w:val="009822A6"/>
    <w:rPr>
      <w:rFonts w:cs="Times New Roman"/>
    </w:rPr>
  </w:style>
  <w:style w:type="character" w:customStyle="1" w:styleId="ft525">
    <w:name w:val="ft525"/>
    <w:basedOn w:val="a3"/>
    <w:uiPriority w:val="99"/>
    <w:qFormat/>
    <w:rsid w:val="009822A6"/>
    <w:rPr>
      <w:rFonts w:cs="Times New Roman"/>
    </w:rPr>
  </w:style>
  <w:style w:type="character" w:customStyle="1" w:styleId="ft549">
    <w:name w:val="ft549"/>
    <w:basedOn w:val="a3"/>
    <w:uiPriority w:val="99"/>
    <w:qFormat/>
    <w:rsid w:val="009822A6"/>
    <w:rPr>
      <w:rFonts w:cs="Times New Roman"/>
    </w:rPr>
  </w:style>
  <w:style w:type="character" w:customStyle="1" w:styleId="ft554">
    <w:name w:val="ft554"/>
    <w:basedOn w:val="a3"/>
    <w:uiPriority w:val="99"/>
    <w:qFormat/>
    <w:rsid w:val="009822A6"/>
    <w:rPr>
      <w:rFonts w:cs="Times New Roman"/>
    </w:rPr>
  </w:style>
  <w:style w:type="character" w:customStyle="1" w:styleId="ft557">
    <w:name w:val="ft557"/>
    <w:basedOn w:val="a3"/>
    <w:uiPriority w:val="99"/>
    <w:qFormat/>
    <w:rsid w:val="009822A6"/>
    <w:rPr>
      <w:rFonts w:cs="Times New Roman"/>
    </w:rPr>
  </w:style>
  <w:style w:type="character" w:customStyle="1" w:styleId="ft561">
    <w:name w:val="ft561"/>
    <w:basedOn w:val="a3"/>
    <w:uiPriority w:val="99"/>
    <w:qFormat/>
    <w:rsid w:val="009822A6"/>
    <w:rPr>
      <w:rFonts w:cs="Times New Roman"/>
    </w:rPr>
  </w:style>
  <w:style w:type="character" w:customStyle="1" w:styleId="ft565">
    <w:name w:val="ft565"/>
    <w:basedOn w:val="a3"/>
    <w:uiPriority w:val="99"/>
    <w:qFormat/>
    <w:rsid w:val="009822A6"/>
    <w:rPr>
      <w:rFonts w:cs="Times New Roman"/>
    </w:rPr>
  </w:style>
  <w:style w:type="character" w:customStyle="1" w:styleId="ft570">
    <w:name w:val="ft570"/>
    <w:basedOn w:val="a3"/>
    <w:uiPriority w:val="99"/>
    <w:qFormat/>
    <w:rsid w:val="009822A6"/>
    <w:rPr>
      <w:rFonts w:cs="Times New Roman"/>
    </w:rPr>
  </w:style>
  <w:style w:type="character" w:customStyle="1" w:styleId="ft594">
    <w:name w:val="ft594"/>
    <w:basedOn w:val="a3"/>
    <w:uiPriority w:val="99"/>
    <w:qFormat/>
    <w:rsid w:val="009822A6"/>
    <w:rPr>
      <w:rFonts w:cs="Times New Roman"/>
    </w:rPr>
  </w:style>
  <w:style w:type="character" w:customStyle="1" w:styleId="ft600">
    <w:name w:val="ft600"/>
    <w:basedOn w:val="a3"/>
    <w:uiPriority w:val="99"/>
    <w:qFormat/>
    <w:rsid w:val="009822A6"/>
    <w:rPr>
      <w:rFonts w:cs="Times New Roman"/>
    </w:rPr>
  </w:style>
  <w:style w:type="character" w:customStyle="1" w:styleId="ft625">
    <w:name w:val="ft625"/>
    <w:basedOn w:val="a3"/>
    <w:uiPriority w:val="99"/>
    <w:qFormat/>
    <w:rsid w:val="009822A6"/>
    <w:rPr>
      <w:rFonts w:cs="Times New Roman"/>
    </w:rPr>
  </w:style>
  <w:style w:type="character" w:customStyle="1" w:styleId="ft646">
    <w:name w:val="ft646"/>
    <w:basedOn w:val="a3"/>
    <w:uiPriority w:val="99"/>
    <w:qFormat/>
    <w:rsid w:val="009822A6"/>
    <w:rPr>
      <w:rFonts w:cs="Times New Roman"/>
    </w:rPr>
  </w:style>
  <w:style w:type="character" w:customStyle="1" w:styleId="ft648">
    <w:name w:val="ft648"/>
    <w:basedOn w:val="a3"/>
    <w:uiPriority w:val="99"/>
    <w:qFormat/>
    <w:rsid w:val="009822A6"/>
    <w:rPr>
      <w:rFonts w:cs="Times New Roman"/>
    </w:rPr>
  </w:style>
  <w:style w:type="character" w:customStyle="1" w:styleId="ft650">
    <w:name w:val="ft650"/>
    <w:basedOn w:val="a3"/>
    <w:uiPriority w:val="99"/>
    <w:qFormat/>
    <w:rsid w:val="009822A6"/>
    <w:rPr>
      <w:rFonts w:cs="Times New Roman"/>
    </w:rPr>
  </w:style>
  <w:style w:type="character" w:customStyle="1" w:styleId="ft651">
    <w:name w:val="ft651"/>
    <w:basedOn w:val="a3"/>
    <w:uiPriority w:val="99"/>
    <w:qFormat/>
    <w:rsid w:val="009822A6"/>
    <w:rPr>
      <w:rFonts w:cs="Times New Roman"/>
    </w:rPr>
  </w:style>
  <w:style w:type="character" w:customStyle="1" w:styleId="ft654">
    <w:name w:val="ft654"/>
    <w:basedOn w:val="a3"/>
    <w:uiPriority w:val="99"/>
    <w:qFormat/>
    <w:rsid w:val="009822A6"/>
    <w:rPr>
      <w:rFonts w:cs="Times New Roman"/>
    </w:rPr>
  </w:style>
  <w:style w:type="character" w:customStyle="1" w:styleId="ft655">
    <w:name w:val="ft655"/>
    <w:basedOn w:val="a3"/>
    <w:uiPriority w:val="99"/>
    <w:qFormat/>
    <w:rsid w:val="009822A6"/>
    <w:rPr>
      <w:rFonts w:cs="Times New Roman"/>
    </w:rPr>
  </w:style>
  <w:style w:type="character" w:customStyle="1" w:styleId="ft674">
    <w:name w:val="ft674"/>
    <w:basedOn w:val="a3"/>
    <w:uiPriority w:val="99"/>
    <w:qFormat/>
    <w:rsid w:val="009822A6"/>
    <w:rPr>
      <w:rFonts w:cs="Times New Roman"/>
    </w:rPr>
  </w:style>
  <w:style w:type="character" w:customStyle="1" w:styleId="ft698">
    <w:name w:val="ft698"/>
    <w:basedOn w:val="a3"/>
    <w:uiPriority w:val="99"/>
    <w:qFormat/>
    <w:rsid w:val="009822A6"/>
    <w:rPr>
      <w:rFonts w:cs="Times New Roman"/>
    </w:rPr>
  </w:style>
  <w:style w:type="character" w:customStyle="1" w:styleId="ft709">
    <w:name w:val="ft709"/>
    <w:basedOn w:val="a3"/>
    <w:uiPriority w:val="99"/>
    <w:qFormat/>
    <w:rsid w:val="009822A6"/>
    <w:rPr>
      <w:rFonts w:cs="Times New Roman"/>
    </w:rPr>
  </w:style>
  <w:style w:type="character" w:customStyle="1" w:styleId="ft723">
    <w:name w:val="ft723"/>
    <w:basedOn w:val="a3"/>
    <w:uiPriority w:val="99"/>
    <w:qFormat/>
    <w:rsid w:val="009822A6"/>
    <w:rPr>
      <w:rFonts w:cs="Times New Roman"/>
    </w:rPr>
  </w:style>
  <w:style w:type="character" w:customStyle="1" w:styleId="ft746">
    <w:name w:val="ft746"/>
    <w:basedOn w:val="a3"/>
    <w:uiPriority w:val="99"/>
    <w:qFormat/>
    <w:rsid w:val="009822A6"/>
    <w:rPr>
      <w:rFonts w:cs="Times New Roman"/>
    </w:rPr>
  </w:style>
  <w:style w:type="character" w:customStyle="1" w:styleId="ft770">
    <w:name w:val="ft770"/>
    <w:basedOn w:val="a3"/>
    <w:uiPriority w:val="99"/>
    <w:qFormat/>
    <w:rsid w:val="009822A6"/>
    <w:rPr>
      <w:rFonts w:cs="Times New Roman"/>
    </w:rPr>
  </w:style>
  <w:style w:type="character" w:customStyle="1" w:styleId="ft772">
    <w:name w:val="ft772"/>
    <w:basedOn w:val="a3"/>
    <w:uiPriority w:val="99"/>
    <w:qFormat/>
    <w:rsid w:val="009822A6"/>
    <w:rPr>
      <w:rFonts w:cs="Times New Roman"/>
    </w:rPr>
  </w:style>
  <w:style w:type="character" w:customStyle="1" w:styleId="ft774">
    <w:name w:val="ft774"/>
    <w:basedOn w:val="a3"/>
    <w:uiPriority w:val="99"/>
    <w:qFormat/>
    <w:rsid w:val="009822A6"/>
    <w:rPr>
      <w:rFonts w:cs="Times New Roman"/>
    </w:rPr>
  </w:style>
  <w:style w:type="character" w:customStyle="1" w:styleId="ft777">
    <w:name w:val="ft777"/>
    <w:basedOn w:val="a3"/>
    <w:uiPriority w:val="99"/>
    <w:qFormat/>
    <w:rsid w:val="009822A6"/>
    <w:rPr>
      <w:rFonts w:cs="Times New Roman"/>
    </w:rPr>
  </w:style>
  <w:style w:type="character" w:customStyle="1" w:styleId="ft778">
    <w:name w:val="ft778"/>
    <w:basedOn w:val="a3"/>
    <w:uiPriority w:val="99"/>
    <w:qFormat/>
    <w:rsid w:val="009822A6"/>
    <w:rPr>
      <w:rFonts w:cs="Times New Roman"/>
    </w:rPr>
  </w:style>
  <w:style w:type="character" w:customStyle="1" w:styleId="ft780">
    <w:name w:val="ft780"/>
    <w:basedOn w:val="a3"/>
    <w:uiPriority w:val="99"/>
    <w:qFormat/>
    <w:rsid w:val="009822A6"/>
    <w:rPr>
      <w:rFonts w:cs="Times New Roman"/>
    </w:rPr>
  </w:style>
  <w:style w:type="character" w:customStyle="1" w:styleId="ft794">
    <w:name w:val="ft794"/>
    <w:basedOn w:val="a3"/>
    <w:uiPriority w:val="99"/>
    <w:qFormat/>
    <w:rsid w:val="009822A6"/>
    <w:rPr>
      <w:rFonts w:cs="Times New Roman"/>
    </w:rPr>
  </w:style>
  <w:style w:type="character" w:customStyle="1" w:styleId="ft813">
    <w:name w:val="ft813"/>
    <w:basedOn w:val="a3"/>
    <w:uiPriority w:val="99"/>
    <w:qFormat/>
    <w:rsid w:val="009822A6"/>
    <w:rPr>
      <w:rFonts w:cs="Times New Roman"/>
    </w:rPr>
  </w:style>
  <w:style w:type="character" w:customStyle="1" w:styleId="ft845">
    <w:name w:val="ft845"/>
    <w:basedOn w:val="a3"/>
    <w:uiPriority w:val="99"/>
    <w:qFormat/>
    <w:rsid w:val="009822A6"/>
    <w:rPr>
      <w:rFonts w:cs="Times New Roman"/>
    </w:rPr>
  </w:style>
  <w:style w:type="character" w:customStyle="1" w:styleId="ft846">
    <w:name w:val="ft846"/>
    <w:basedOn w:val="a3"/>
    <w:uiPriority w:val="99"/>
    <w:qFormat/>
    <w:rsid w:val="009822A6"/>
    <w:rPr>
      <w:rFonts w:cs="Times New Roman"/>
    </w:rPr>
  </w:style>
  <w:style w:type="character" w:customStyle="1" w:styleId="ft869">
    <w:name w:val="ft869"/>
    <w:basedOn w:val="a3"/>
    <w:uiPriority w:val="99"/>
    <w:qFormat/>
    <w:rsid w:val="009822A6"/>
    <w:rPr>
      <w:rFonts w:cs="Times New Roman"/>
    </w:rPr>
  </w:style>
  <w:style w:type="character" w:customStyle="1" w:styleId="ft345">
    <w:name w:val="ft345"/>
    <w:basedOn w:val="a3"/>
    <w:uiPriority w:val="99"/>
    <w:qFormat/>
    <w:rsid w:val="009822A6"/>
    <w:rPr>
      <w:rFonts w:cs="Times New Roman"/>
    </w:rPr>
  </w:style>
  <w:style w:type="character" w:customStyle="1" w:styleId="ft348">
    <w:name w:val="ft348"/>
    <w:basedOn w:val="a3"/>
    <w:uiPriority w:val="99"/>
    <w:qFormat/>
    <w:rsid w:val="009822A6"/>
    <w:rPr>
      <w:rFonts w:cs="Times New Roman"/>
    </w:rPr>
  </w:style>
  <w:style w:type="character" w:customStyle="1" w:styleId="ft350">
    <w:name w:val="ft350"/>
    <w:basedOn w:val="a3"/>
    <w:uiPriority w:val="99"/>
    <w:qFormat/>
    <w:rsid w:val="009822A6"/>
    <w:rPr>
      <w:rFonts w:cs="Times New Roman"/>
    </w:rPr>
  </w:style>
  <w:style w:type="character" w:customStyle="1" w:styleId="ft351">
    <w:name w:val="ft351"/>
    <w:basedOn w:val="a3"/>
    <w:uiPriority w:val="99"/>
    <w:qFormat/>
    <w:rsid w:val="009822A6"/>
    <w:rPr>
      <w:rFonts w:cs="Times New Roman"/>
    </w:rPr>
  </w:style>
  <w:style w:type="character" w:customStyle="1" w:styleId="ft353">
    <w:name w:val="ft353"/>
    <w:basedOn w:val="a3"/>
    <w:uiPriority w:val="99"/>
    <w:qFormat/>
    <w:rsid w:val="009822A6"/>
    <w:rPr>
      <w:rFonts w:cs="Times New Roman"/>
    </w:rPr>
  </w:style>
  <w:style w:type="character" w:customStyle="1" w:styleId="ft355">
    <w:name w:val="ft355"/>
    <w:basedOn w:val="a3"/>
    <w:uiPriority w:val="99"/>
    <w:qFormat/>
    <w:rsid w:val="009822A6"/>
    <w:rPr>
      <w:rFonts w:cs="Times New Roman"/>
    </w:rPr>
  </w:style>
  <w:style w:type="character" w:customStyle="1" w:styleId="ft372">
    <w:name w:val="ft372"/>
    <w:basedOn w:val="a3"/>
    <w:uiPriority w:val="99"/>
    <w:qFormat/>
    <w:rsid w:val="009822A6"/>
    <w:rPr>
      <w:rFonts w:cs="Times New Roman"/>
    </w:rPr>
  </w:style>
  <w:style w:type="character" w:customStyle="1" w:styleId="ft219">
    <w:name w:val="ft219"/>
    <w:basedOn w:val="a3"/>
    <w:uiPriority w:val="99"/>
    <w:qFormat/>
    <w:rsid w:val="009822A6"/>
    <w:rPr>
      <w:rFonts w:cs="Times New Roman"/>
    </w:rPr>
  </w:style>
  <w:style w:type="character" w:customStyle="1" w:styleId="ft255">
    <w:name w:val="ft255"/>
    <w:basedOn w:val="a3"/>
    <w:uiPriority w:val="99"/>
    <w:qFormat/>
    <w:rsid w:val="009822A6"/>
    <w:rPr>
      <w:rFonts w:cs="Times New Roman"/>
    </w:rPr>
  </w:style>
  <w:style w:type="character" w:customStyle="1" w:styleId="ft264">
    <w:name w:val="ft264"/>
    <w:basedOn w:val="a3"/>
    <w:uiPriority w:val="99"/>
    <w:qFormat/>
    <w:rsid w:val="009822A6"/>
    <w:rPr>
      <w:rFonts w:cs="Times New Roman"/>
    </w:rPr>
  </w:style>
  <w:style w:type="character" w:customStyle="1" w:styleId="ft269">
    <w:name w:val="ft269"/>
    <w:basedOn w:val="a3"/>
    <w:uiPriority w:val="99"/>
    <w:qFormat/>
    <w:rsid w:val="009822A6"/>
    <w:rPr>
      <w:rFonts w:cs="Times New Roman"/>
    </w:rPr>
  </w:style>
  <w:style w:type="character" w:customStyle="1" w:styleId="ft292">
    <w:name w:val="ft292"/>
    <w:basedOn w:val="a3"/>
    <w:uiPriority w:val="99"/>
    <w:qFormat/>
    <w:rsid w:val="009822A6"/>
    <w:rPr>
      <w:rFonts w:cs="Times New Roman"/>
    </w:rPr>
  </w:style>
  <w:style w:type="character" w:customStyle="1" w:styleId="ft300">
    <w:name w:val="ft300"/>
    <w:basedOn w:val="a3"/>
    <w:uiPriority w:val="99"/>
    <w:qFormat/>
    <w:rsid w:val="009822A6"/>
    <w:rPr>
      <w:rFonts w:cs="Times New Roman"/>
    </w:rPr>
  </w:style>
  <w:style w:type="character" w:customStyle="1" w:styleId="ft308">
    <w:name w:val="ft308"/>
    <w:basedOn w:val="a3"/>
    <w:uiPriority w:val="99"/>
    <w:qFormat/>
    <w:rsid w:val="009822A6"/>
    <w:rPr>
      <w:rFonts w:cs="Times New Roman"/>
    </w:rPr>
  </w:style>
  <w:style w:type="character" w:customStyle="1" w:styleId="ft334">
    <w:name w:val="ft334"/>
    <w:basedOn w:val="a3"/>
    <w:uiPriority w:val="99"/>
    <w:qFormat/>
    <w:rsid w:val="009822A6"/>
    <w:rPr>
      <w:rFonts w:cs="Times New Roman"/>
    </w:rPr>
  </w:style>
  <w:style w:type="character" w:customStyle="1" w:styleId="ft346">
    <w:name w:val="ft346"/>
    <w:basedOn w:val="a3"/>
    <w:uiPriority w:val="99"/>
    <w:qFormat/>
    <w:rsid w:val="009822A6"/>
    <w:rPr>
      <w:rFonts w:cs="Times New Roman"/>
    </w:rPr>
  </w:style>
  <w:style w:type="character" w:customStyle="1" w:styleId="ft3">
    <w:name w:val="ft3"/>
    <w:basedOn w:val="a3"/>
    <w:uiPriority w:val="99"/>
    <w:qFormat/>
    <w:rsid w:val="009822A6"/>
    <w:rPr>
      <w:rFonts w:cs="Times New Roman"/>
    </w:rPr>
  </w:style>
  <w:style w:type="character" w:customStyle="1" w:styleId="ft381">
    <w:name w:val="ft381"/>
    <w:basedOn w:val="a3"/>
    <w:uiPriority w:val="99"/>
    <w:qFormat/>
    <w:rsid w:val="009822A6"/>
    <w:rPr>
      <w:rFonts w:cs="Times New Roman"/>
    </w:rPr>
  </w:style>
  <w:style w:type="character" w:customStyle="1" w:styleId="ft391">
    <w:name w:val="ft391"/>
    <w:basedOn w:val="a3"/>
    <w:uiPriority w:val="99"/>
    <w:qFormat/>
    <w:rsid w:val="009822A6"/>
    <w:rPr>
      <w:rFonts w:cs="Times New Roman"/>
    </w:rPr>
  </w:style>
  <w:style w:type="character" w:customStyle="1" w:styleId="ft397">
    <w:name w:val="ft397"/>
    <w:basedOn w:val="a3"/>
    <w:uiPriority w:val="99"/>
    <w:qFormat/>
    <w:rsid w:val="009822A6"/>
    <w:rPr>
      <w:rFonts w:cs="Times New Roman"/>
    </w:rPr>
  </w:style>
  <w:style w:type="character" w:customStyle="1" w:styleId="ft176">
    <w:name w:val="ft176"/>
    <w:basedOn w:val="a3"/>
    <w:uiPriority w:val="99"/>
    <w:qFormat/>
    <w:rsid w:val="009822A6"/>
    <w:rPr>
      <w:rFonts w:cs="Times New Roman"/>
    </w:rPr>
  </w:style>
  <w:style w:type="character" w:customStyle="1" w:styleId="ft410">
    <w:name w:val="ft410"/>
    <w:basedOn w:val="a3"/>
    <w:uiPriority w:val="99"/>
    <w:qFormat/>
    <w:rsid w:val="009822A6"/>
    <w:rPr>
      <w:rFonts w:cs="Times New Roman"/>
    </w:rPr>
  </w:style>
  <w:style w:type="character" w:customStyle="1" w:styleId="ft421">
    <w:name w:val="ft421"/>
    <w:basedOn w:val="a3"/>
    <w:uiPriority w:val="99"/>
    <w:qFormat/>
    <w:rsid w:val="009822A6"/>
    <w:rPr>
      <w:rFonts w:cs="Times New Roman"/>
    </w:rPr>
  </w:style>
  <w:style w:type="character" w:customStyle="1" w:styleId="ft467">
    <w:name w:val="ft467"/>
    <w:basedOn w:val="a3"/>
    <w:uiPriority w:val="99"/>
    <w:qFormat/>
    <w:rsid w:val="009822A6"/>
    <w:rPr>
      <w:rFonts w:cs="Times New Roman"/>
    </w:rPr>
  </w:style>
  <w:style w:type="character" w:customStyle="1" w:styleId="ft479">
    <w:name w:val="ft479"/>
    <w:basedOn w:val="a3"/>
    <w:uiPriority w:val="99"/>
    <w:qFormat/>
    <w:rsid w:val="009822A6"/>
    <w:rPr>
      <w:rFonts w:cs="Times New Roman"/>
    </w:rPr>
  </w:style>
  <w:style w:type="character" w:customStyle="1" w:styleId="ft578">
    <w:name w:val="ft578"/>
    <w:basedOn w:val="a3"/>
    <w:uiPriority w:val="99"/>
    <w:qFormat/>
    <w:rsid w:val="009822A6"/>
    <w:rPr>
      <w:rFonts w:cs="Times New Roman"/>
    </w:rPr>
  </w:style>
  <w:style w:type="character" w:customStyle="1" w:styleId="ft624">
    <w:name w:val="ft624"/>
    <w:basedOn w:val="a3"/>
    <w:uiPriority w:val="99"/>
    <w:qFormat/>
    <w:rsid w:val="009822A6"/>
    <w:rPr>
      <w:rFonts w:cs="Times New Roman"/>
    </w:rPr>
  </w:style>
  <w:style w:type="character" w:customStyle="1" w:styleId="ft631">
    <w:name w:val="ft631"/>
    <w:basedOn w:val="a3"/>
    <w:uiPriority w:val="99"/>
    <w:qFormat/>
    <w:rsid w:val="009822A6"/>
    <w:rPr>
      <w:rFonts w:cs="Times New Roman"/>
    </w:rPr>
  </w:style>
  <w:style w:type="character" w:customStyle="1" w:styleId="ft679">
    <w:name w:val="ft679"/>
    <w:basedOn w:val="a3"/>
    <w:uiPriority w:val="99"/>
    <w:qFormat/>
    <w:rsid w:val="009822A6"/>
    <w:rPr>
      <w:rFonts w:cs="Times New Roman"/>
    </w:rPr>
  </w:style>
  <w:style w:type="character" w:customStyle="1" w:styleId="ft725">
    <w:name w:val="ft725"/>
    <w:basedOn w:val="a3"/>
    <w:uiPriority w:val="99"/>
    <w:qFormat/>
    <w:rsid w:val="009822A6"/>
    <w:rPr>
      <w:rFonts w:cs="Times New Roman"/>
    </w:rPr>
  </w:style>
  <w:style w:type="character" w:customStyle="1" w:styleId="ft769">
    <w:name w:val="ft769"/>
    <w:basedOn w:val="a3"/>
    <w:uiPriority w:val="99"/>
    <w:qFormat/>
    <w:rsid w:val="009822A6"/>
    <w:rPr>
      <w:rFonts w:cs="Times New Roman"/>
    </w:rPr>
  </w:style>
  <w:style w:type="character" w:customStyle="1" w:styleId="ft819">
    <w:name w:val="ft819"/>
    <w:basedOn w:val="a3"/>
    <w:uiPriority w:val="99"/>
    <w:qFormat/>
    <w:rsid w:val="009822A6"/>
    <w:rPr>
      <w:rFonts w:cs="Times New Roman"/>
    </w:rPr>
  </w:style>
  <w:style w:type="character" w:customStyle="1" w:styleId="ft877">
    <w:name w:val="ft877"/>
    <w:basedOn w:val="a3"/>
    <w:uiPriority w:val="99"/>
    <w:qFormat/>
    <w:rsid w:val="009822A6"/>
    <w:rPr>
      <w:rFonts w:cs="Times New Roman"/>
    </w:rPr>
  </w:style>
  <w:style w:type="character" w:customStyle="1" w:styleId="ft275">
    <w:name w:val="ft275"/>
    <w:basedOn w:val="a3"/>
    <w:uiPriority w:val="99"/>
    <w:qFormat/>
    <w:rsid w:val="009822A6"/>
    <w:rPr>
      <w:rFonts w:cs="Times New Roman"/>
    </w:rPr>
  </w:style>
  <w:style w:type="character" w:customStyle="1" w:styleId="ft935">
    <w:name w:val="ft935"/>
    <w:basedOn w:val="a3"/>
    <w:uiPriority w:val="99"/>
    <w:qFormat/>
    <w:rsid w:val="009822A6"/>
    <w:rPr>
      <w:rFonts w:cs="Times New Roman"/>
    </w:rPr>
  </w:style>
  <w:style w:type="character" w:customStyle="1" w:styleId="ft969">
    <w:name w:val="ft969"/>
    <w:basedOn w:val="a3"/>
    <w:uiPriority w:val="99"/>
    <w:qFormat/>
    <w:rsid w:val="009822A6"/>
    <w:rPr>
      <w:rFonts w:cs="Times New Roman"/>
    </w:rPr>
  </w:style>
  <w:style w:type="character" w:customStyle="1" w:styleId="ft1010">
    <w:name w:val="ft1010"/>
    <w:basedOn w:val="a3"/>
    <w:uiPriority w:val="99"/>
    <w:qFormat/>
    <w:rsid w:val="009822A6"/>
    <w:rPr>
      <w:rFonts w:cs="Times New Roman"/>
    </w:rPr>
  </w:style>
  <w:style w:type="character" w:customStyle="1" w:styleId="ft1058">
    <w:name w:val="ft1058"/>
    <w:basedOn w:val="a3"/>
    <w:uiPriority w:val="99"/>
    <w:qFormat/>
    <w:rsid w:val="009822A6"/>
    <w:rPr>
      <w:rFonts w:cs="Times New Roman"/>
    </w:rPr>
  </w:style>
  <w:style w:type="character" w:customStyle="1" w:styleId="ft1101">
    <w:name w:val="ft1101"/>
    <w:basedOn w:val="a3"/>
    <w:uiPriority w:val="99"/>
    <w:qFormat/>
    <w:rsid w:val="009822A6"/>
    <w:rPr>
      <w:rFonts w:cs="Times New Roman"/>
    </w:rPr>
  </w:style>
  <w:style w:type="character" w:customStyle="1" w:styleId="ft1162">
    <w:name w:val="ft1162"/>
    <w:basedOn w:val="a3"/>
    <w:uiPriority w:val="99"/>
    <w:qFormat/>
    <w:rsid w:val="009822A6"/>
    <w:rPr>
      <w:rFonts w:cs="Times New Roman"/>
    </w:rPr>
  </w:style>
  <w:style w:type="character" w:customStyle="1" w:styleId="ft1197">
    <w:name w:val="ft1197"/>
    <w:basedOn w:val="a3"/>
    <w:uiPriority w:val="99"/>
    <w:qFormat/>
    <w:rsid w:val="009822A6"/>
    <w:rPr>
      <w:rFonts w:cs="Times New Roman"/>
    </w:rPr>
  </w:style>
  <w:style w:type="character" w:customStyle="1" w:styleId="ft1248">
    <w:name w:val="ft1248"/>
    <w:basedOn w:val="a3"/>
    <w:uiPriority w:val="99"/>
    <w:qFormat/>
    <w:rsid w:val="009822A6"/>
    <w:rPr>
      <w:rFonts w:cs="Times New Roman"/>
    </w:rPr>
  </w:style>
  <w:style w:type="character" w:customStyle="1" w:styleId="ft1293">
    <w:name w:val="ft1293"/>
    <w:basedOn w:val="a3"/>
    <w:uiPriority w:val="99"/>
    <w:qFormat/>
    <w:rsid w:val="009822A6"/>
    <w:rPr>
      <w:rFonts w:cs="Times New Roman"/>
    </w:rPr>
  </w:style>
  <w:style w:type="character" w:customStyle="1" w:styleId="ft1308">
    <w:name w:val="ft1308"/>
    <w:basedOn w:val="a3"/>
    <w:uiPriority w:val="99"/>
    <w:qFormat/>
    <w:rsid w:val="009822A6"/>
    <w:rPr>
      <w:rFonts w:cs="Times New Roman"/>
    </w:rPr>
  </w:style>
  <w:style w:type="character" w:customStyle="1" w:styleId="ft1366">
    <w:name w:val="ft1366"/>
    <w:basedOn w:val="a3"/>
    <w:uiPriority w:val="99"/>
    <w:qFormat/>
    <w:rsid w:val="009822A6"/>
    <w:rPr>
      <w:rFonts w:cs="Times New Roman"/>
    </w:rPr>
  </w:style>
  <w:style w:type="character" w:customStyle="1" w:styleId="ft1377">
    <w:name w:val="ft1377"/>
    <w:basedOn w:val="a3"/>
    <w:uiPriority w:val="99"/>
    <w:qFormat/>
    <w:rsid w:val="009822A6"/>
    <w:rPr>
      <w:rFonts w:cs="Times New Roman"/>
    </w:rPr>
  </w:style>
  <w:style w:type="character" w:customStyle="1" w:styleId="ft1380">
    <w:name w:val="ft1380"/>
    <w:basedOn w:val="a3"/>
    <w:uiPriority w:val="99"/>
    <w:qFormat/>
    <w:rsid w:val="009822A6"/>
    <w:rPr>
      <w:rFonts w:cs="Times New Roman"/>
    </w:rPr>
  </w:style>
  <w:style w:type="character" w:customStyle="1" w:styleId="ft1389">
    <w:name w:val="ft1389"/>
    <w:basedOn w:val="a3"/>
    <w:uiPriority w:val="99"/>
    <w:qFormat/>
    <w:rsid w:val="009822A6"/>
    <w:rPr>
      <w:rFonts w:cs="Times New Roman"/>
    </w:rPr>
  </w:style>
  <w:style w:type="character" w:customStyle="1" w:styleId="ft1393">
    <w:name w:val="ft1393"/>
    <w:basedOn w:val="a3"/>
    <w:uiPriority w:val="99"/>
    <w:qFormat/>
    <w:rsid w:val="009822A6"/>
    <w:rPr>
      <w:rFonts w:cs="Times New Roman"/>
    </w:rPr>
  </w:style>
  <w:style w:type="character" w:customStyle="1" w:styleId="ft1400">
    <w:name w:val="ft1400"/>
    <w:basedOn w:val="a3"/>
    <w:uiPriority w:val="99"/>
    <w:qFormat/>
    <w:rsid w:val="009822A6"/>
    <w:rPr>
      <w:rFonts w:cs="Times New Roman"/>
    </w:rPr>
  </w:style>
  <w:style w:type="character" w:customStyle="1" w:styleId="ft1407">
    <w:name w:val="ft1407"/>
    <w:basedOn w:val="a3"/>
    <w:uiPriority w:val="99"/>
    <w:qFormat/>
    <w:rsid w:val="009822A6"/>
    <w:rPr>
      <w:rFonts w:cs="Times New Roman"/>
    </w:rPr>
  </w:style>
  <w:style w:type="character" w:customStyle="1" w:styleId="ft1410">
    <w:name w:val="ft1410"/>
    <w:basedOn w:val="a3"/>
    <w:uiPriority w:val="99"/>
    <w:qFormat/>
    <w:rsid w:val="009822A6"/>
    <w:rPr>
      <w:rFonts w:cs="Times New Roman"/>
    </w:rPr>
  </w:style>
  <w:style w:type="character" w:customStyle="1" w:styleId="ft1427">
    <w:name w:val="ft1427"/>
    <w:basedOn w:val="a3"/>
    <w:uiPriority w:val="99"/>
    <w:qFormat/>
    <w:rsid w:val="009822A6"/>
    <w:rPr>
      <w:rFonts w:cs="Times New Roman"/>
    </w:rPr>
  </w:style>
  <w:style w:type="character" w:customStyle="1" w:styleId="ft1478">
    <w:name w:val="ft1478"/>
    <w:basedOn w:val="a3"/>
    <w:uiPriority w:val="99"/>
    <w:qFormat/>
    <w:rsid w:val="009822A6"/>
    <w:rPr>
      <w:rFonts w:cs="Times New Roman"/>
    </w:rPr>
  </w:style>
  <w:style w:type="character" w:customStyle="1" w:styleId="ft1533">
    <w:name w:val="ft1533"/>
    <w:basedOn w:val="a3"/>
    <w:uiPriority w:val="99"/>
    <w:qFormat/>
    <w:rsid w:val="009822A6"/>
    <w:rPr>
      <w:rFonts w:cs="Times New Roman"/>
    </w:rPr>
  </w:style>
  <w:style w:type="character" w:customStyle="1" w:styleId="ft1586">
    <w:name w:val="ft1586"/>
    <w:basedOn w:val="a3"/>
    <w:uiPriority w:val="99"/>
    <w:qFormat/>
    <w:rsid w:val="009822A6"/>
    <w:rPr>
      <w:rFonts w:cs="Times New Roman"/>
    </w:rPr>
  </w:style>
  <w:style w:type="character" w:customStyle="1" w:styleId="ft1627">
    <w:name w:val="ft1627"/>
    <w:basedOn w:val="a3"/>
    <w:uiPriority w:val="99"/>
    <w:qFormat/>
    <w:rsid w:val="009822A6"/>
    <w:rPr>
      <w:rFonts w:cs="Times New Roman"/>
    </w:rPr>
  </w:style>
  <w:style w:type="character" w:customStyle="1" w:styleId="ft1634">
    <w:name w:val="ft1634"/>
    <w:basedOn w:val="a3"/>
    <w:uiPriority w:val="99"/>
    <w:qFormat/>
    <w:rsid w:val="009822A6"/>
    <w:rPr>
      <w:rFonts w:cs="Times New Roman"/>
    </w:rPr>
  </w:style>
  <w:style w:type="character" w:customStyle="1" w:styleId="ft1638">
    <w:name w:val="ft1638"/>
    <w:basedOn w:val="a3"/>
    <w:uiPriority w:val="99"/>
    <w:qFormat/>
    <w:rsid w:val="009822A6"/>
    <w:rPr>
      <w:rFonts w:cs="Times New Roman"/>
    </w:rPr>
  </w:style>
  <w:style w:type="character" w:customStyle="1" w:styleId="ft1643">
    <w:name w:val="ft1643"/>
    <w:basedOn w:val="a3"/>
    <w:uiPriority w:val="99"/>
    <w:qFormat/>
    <w:rsid w:val="009822A6"/>
    <w:rPr>
      <w:rFonts w:cs="Times New Roman"/>
    </w:rPr>
  </w:style>
  <w:style w:type="character" w:customStyle="1" w:styleId="ft1659">
    <w:name w:val="ft1659"/>
    <w:basedOn w:val="a3"/>
    <w:uiPriority w:val="99"/>
    <w:qFormat/>
    <w:rsid w:val="009822A6"/>
    <w:rPr>
      <w:rFonts w:cs="Times New Roman"/>
    </w:rPr>
  </w:style>
  <w:style w:type="character" w:customStyle="1" w:styleId="ft1665">
    <w:name w:val="ft1665"/>
    <w:basedOn w:val="a3"/>
    <w:uiPriority w:val="99"/>
    <w:qFormat/>
    <w:rsid w:val="009822A6"/>
    <w:rPr>
      <w:rFonts w:cs="Times New Roman"/>
    </w:rPr>
  </w:style>
  <w:style w:type="character" w:customStyle="1" w:styleId="ft1711">
    <w:name w:val="ft1711"/>
    <w:basedOn w:val="a3"/>
    <w:uiPriority w:val="99"/>
    <w:qFormat/>
    <w:rsid w:val="009822A6"/>
    <w:rPr>
      <w:rFonts w:cs="Times New Roman"/>
    </w:rPr>
  </w:style>
  <w:style w:type="character" w:customStyle="1" w:styleId="ft1757">
    <w:name w:val="ft1757"/>
    <w:basedOn w:val="a3"/>
    <w:uiPriority w:val="99"/>
    <w:qFormat/>
    <w:rsid w:val="009822A6"/>
    <w:rPr>
      <w:rFonts w:cs="Times New Roman"/>
    </w:rPr>
  </w:style>
  <w:style w:type="character" w:customStyle="1" w:styleId="ft1804">
    <w:name w:val="ft1804"/>
    <w:basedOn w:val="a3"/>
    <w:uiPriority w:val="99"/>
    <w:qFormat/>
    <w:rsid w:val="009822A6"/>
    <w:rPr>
      <w:rFonts w:cs="Times New Roman"/>
    </w:rPr>
  </w:style>
  <w:style w:type="character" w:customStyle="1" w:styleId="ft1855">
    <w:name w:val="ft1855"/>
    <w:basedOn w:val="a3"/>
    <w:uiPriority w:val="99"/>
    <w:qFormat/>
    <w:rsid w:val="009822A6"/>
    <w:rPr>
      <w:rFonts w:cs="Times New Roman"/>
    </w:rPr>
  </w:style>
  <w:style w:type="character" w:customStyle="1" w:styleId="ft1883">
    <w:name w:val="ft1883"/>
    <w:basedOn w:val="a3"/>
    <w:uiPriority w:val="99"/>
    <w:qFormat/>
    <w:rsid w:val="009822A6"/>
    <w:rPr>
      <w:rFonts w:cs="Times New Roman"/>
    </w:rPr>
  </w:style>
  <w:style w:type="character" w:customStyle="1" w:styleId="ft1937">
    <w:name w:val="ft1937"/>
    <w:basedOn w:val="a3"/>
    <w:uiPriority w:val="99"/>
    <w:qFormat/>
    <w:rsid w:val="009822A6"/>
    <w:rPr>
      <w:rFonts w:cs="Times New Roman"/>
    </w:rPr>
  </w:style>
  <w:style w:type="character" w:customStyle="1" w:styleId="ft1983">
    <w:name w:val="ft1983"/>
    <w:basedOn w:val="a3"/>
    <w:uiPriority w:val="99"/>
    <w:qFormat/>
    <w:rsid w:val="009822A6"/>
    <w:rPr>
      <w:rFonts w:cs="Times New Roman"/>
    </w:rPr>
  </w:style>
  <w:style w:type="character" w:customStyle="1" w:styleId="ft2028">
    <w:name w:val="ft2028"/>
    <w:basedOn w:val="a3"/>
    <w:uiPriority w:val="99"/>
    <w:qFormat/>
    <w:rsid w:val="009822A6"/>
    <w:rPr>
      <w:rFonts w:cs="Times New Roman"/>
    </w:rPr>
  </w:style>
  <w:style w:type="character" w:customStyle="1" w:styleId="ft2049">
    <w:name w:val="ft2049"/>
    <w:basedOn w:val="a3"/>
    <w:uiPriority w:val="99"/>
    <w:qFormat/>
    <w:rsid w:val="009822A6"/>
    <w:rPr>
      <w:rFonts w:cs="Times New Roman"/>
    </w:rPr>
  </w:style>
  <w:style w:type="character" w:customStyle="1" w:styleId="ft2096">
    <w:name w:val="ft2096"/>
    <w:basedOn w:val="a3"/>
    <w:uiPriority w:val="99"/>
    <w:qFormat/>
    <w:rsid w:val="009822A6"/>
    <w:rPr>
      <w:rFonts w:cs="Times New Roman"/>
    </w:rPr>
  </w:style>
  <w:style w:type="character" w:customStyle="1" w:styleId="ft2144">
    <w:name w:val="ft2144"/>
    <w:basedOn w:val="a3"/>
    <w:uiPriority w:val="99"/>
    <w:qFormat/>
    <w:rsid w:val="009822A6"/>
    <w:rPr>
      <w:rFonts w:cs="Times New Roman"/>
    </w:rPr>
  </w:style>
  <w:style w:type="character" w:customStyle="1" w:styleId="ft2234">
    <w:name w:val="ft2234"/>
    <w:basedOn w:val="a3"/>
    <w:uiPriority w:val="99"/>
    <w:qFormat/>
    <w:rsid w:val="009822A6"/>
    <w:rPr>
      <w:rFonts w:cs="Times New Roman"/>
    </w:rPr>
  </w:style>
  <w:style w:type="character" w:customStyle="1" w:styleId="ft2289">
    <w:name w:val="ft2289"/>
    <w:basedOn w:val="a3"/>
    <w:uiPriority w:val="99"/>
    <w:qFormat/>
    <w:rsid w:val="009822A6"/>
    <w:rPr>
      <w:rFonts w:cs="Times New Roman"/>
    </w:rPr>
  </w:style>
  <w:style w:type="character" w:customStyle="1" w:styleId="ft1884">
    <w:name w:val="ft1884"/>
    <w:basedOn w:val="a3"/>
    <w:uiPriority w:val="99"/>
    <w:qFormat/>
    <w:rsid w:val="009822A6"/>
    <w:rPr>
      <w:rFonts w:cs="Times New Roman"/>
    </w:rPr>
  </w:style>
  <w:style w:type="character" w:customStyle="1" w:styleId="ft2343">
    <w:name w:val="ft2343"/>
    <w:basedOn w:val="a3"/>
    <w:uiPriority w:val="99"/>
    <w:qFormat/>
    <w:rsid w:val="009822A6"/>
    <w:rPr>
      <w:rFonts w:cs="Times New Roman"/>
    </w:rPr>
  </w:style>
  <w:style w:type="character" w:customStyle="1" w:styleId="ft2392">
    <w:name w:val="ft2392"/>
    <w:basedOn w:val="a3"/>
    <w:uiPriority w:val="99"/>
    <w:qFormat/>
    <w:rsid w:val="009822A6"/>
    <w:rPr>
      <w:rFonts w:cs="Times New Roman"/>
    </w:rPr>
  </w:style>
  <w:style w:type="character" w:customStyle="1" w:styleId="ft2439">
    <w:name w:val="ft2439"/>
    <w:basedOn w:val="a3"/>
    <w:uiPriority w:val="99"/>
    <w:qFormat/>
    <w:rsid w:val="009822A6"/>
    <w:rPr>
      <w:rFonts w:cs="Times New Roman"/>
    </w:rPr>
  </w:style>
  <w:style w:type="character" w:customStyle="1" w:styleId="ft2489">
    <w:name w:val="ft2489"/>
    <w:basedOn w:val="a3"/>
    <w:uiPriority w:val="99"/>
    <w:qFormat/>
    <w:rsid w:val="009822A6"/>
    <w:rPr>
      <w:rFonts w:cs="Times New Roman"/>
    </w:rPr>
  </w:style>
  <w:style w:type="character" w:customStyle="1" w:styleId="ft2500">
    <w:name w:val="ft2500"/>
    <w:basedOn w:val="a3"/>
    <w:uiPriority w:val="99"/>
    <w:qFormat/>
    <w:rsid w:val="009822A6"/>
    <w:rPr>
      <w:rFonts w:cs="Times New Roman"/>
    </w:rPr>
  </w:style>
  <w:style w:type="character" w:customStyle="1" w:styleId="ft2555">
    <w:name w:val="ft2555"/>
    <w:basedOn w:val="a3"/>
    <w:uiPriority w:val="99"/>
    <w:qFormat/>
    <w:rsid w:val="009822A6"/>
    <w:rPr>
      <w:rFonts w:cs="Times New Roman"/>
    </w:rPr>
  </w:style>
  <w:style w:type="character" w:customStyle="1" w:styleId="ft2562">
    <w:name w:val="ft2562"/>
    <w:basedOn w:val="a3"/>
    <w:uiPriority w:val="99"/>
    <w:qFormat/>
    <w:rsid w:val="009822A6"/>
    <w:rPr>
      <w:rFonts w:cs="Times New Roman"/>
    </w:rPr>
  </w:style>
  <w:style w:type="character" w:customStyle="1" w:styleId="ft2569">
    <w:name w:val="ft2569"/>
    <w:basedOn w:val="a3"/>
    <w:uiPriority w:val="99"/>
    <w:qFormat/>
    <w:rsid w:val="009822A6"/>
    <w:rPr>
      <w:rFonts w:cs="Times New Roman"/>
    </w:rPr>
  </w:style>
  <w:style w:type="character" w:customStyle="1" w:styleId="ft2572">
    <w:name w:val="ft2572"/>
    <w:basedOn w:val="a3"/>
    <w:uiPriority w:val="99"/>
    <w:qFormat/>
    <w:rsid w:val="009822A6"/>
    <w:rPr>
      <w:rFonts w:cs="Times New Roman"/>
    </w:rPr>
  </w:style>
  <w:style w:type="character" w:customStyle="1" w:styleId="ft2581">
    <w:name w:val="ft2581"/>
    <w:basedOn w:val="a3"/>
    <w:uiPriority w:val="99"/>
    <w:qFormat/>
    <w:rsid w:val="009822A6"/>
    <w:rPr>
      <w:rFonts w:cs="Times New Roman"/>
    </w:rPr>
  </w:style>
  <w:style w:type="character" w:customStyle="1" w:styleId="ft2590">
    <w:name w:val="ft2590"/>
    <w:basedOn w:val="a3"/>
    <w:uiPriority w:val="99"/>
    <w:qFormat/>
    <w:rsid w:val="009822A6"/>
    <w:rPr>
      <w:rFonts w:cs="Times New Roman"/>
    </w:rPr>
  </w:style>
  <w:style w:type="character" w:customStyle="1" w:styleId="ft2624">
    <w:name w:val="ft2624"/>
    <w:basedOn w:val="a3"/>
    <w:uiPriority w:val="99"/>
    <w:qFormat/>
    <w:rsid w:val="009822A6"/>
    <w:rPr>
      <w:rFonts w:cs="Times New Roman"/>
    </w:rPr>
  </w:style>
  <w:style w:type="character" w:customStyle="1" w:styleId="ft2669">
    <w:name w:val="ft2669"/>
    <w:basedOn w:val="a3"/>
    <w:uiPriority w:val="99"/>
    <w:qFormat/>
    <w:rsid w:val="009822A6"/>
    <w:rPr>
      <w:rFonts w:cs="Times New Roman"/>
    </w:rPr>
  </w:style>
  <w:style w:type="character" w:customStyle="1" w:styleId="ft2679">
    <w:name w:val="ft2679"/>
    <w:basedOn w:val="a3"/>
    <w:uiPriority w:val="99"/>
    <w:qFormat/>
    <w:rsid w:val="009822A6"/>
    <w:rPr>
      <w:rFonts w:cs="Times New Roman"/>
    </w:rPr>
  </w:style>
  <w:style w:type="character" w:customStyle="1" w:styleId="ft2716">
    <w:name w:val="ft2716"/>
    <w:basedOn w:val="a3"/>
    <w:uiPriority w:val="99"/>
    <w:qFormat/>
    <w:rsid w:val="009822A6"/>
    <w:rPr>
      <w:rFonts w:cs="Times New Roman"/>
    </w:rPr>
  </w:style>
  <w:style w:type="character" w:customStyle="1" w:styleId="ft2726">
    <w:name w:val="ft2726"/>
    <w:basedOn w:val="a3"/>
    <w:uiPriority w:val="99"/>
    <w:qFormat/>
    <w:rsid w:val="009822A6"/>
    <w:rPr>
      <w:rFonts w:cs="Times New Roman"/>
    </w:rPr>
  </w:style>
  <w:style w:type="character" w:customStyle="1" w:styleId="ft2773">
    <w:name w:val="ft2773"/>
    <w:basedOn w:val="a3"/>
    <w:uiPriority w:val="99"/>
    <w:qFormat/>
    <w:rsid w:val="009822A6"/>
    <w:rPr>
      <w:rFonts w:cs="Times New Roman"/>
    </w:rPr>
  </w:style>
  <w:style w:type="character" w:customStyle="1" w:styleId="ft2782">
    <w:name w:val="ft2782"/>
    <w:basedOn w:val="a3"/>
    <w:uiPriority w:val="99"/>
    <w:qFormat/>
    <w:rsid w:val="009822A6"/>
    <w:rPr>
      <w:rFonts w:cs="Times New Roman"/>
    </w:rPr>
  </w:style>
  <w:style w:type="character" w:customStyle="1" w:styleId="ft2828">
    <w:name w:val="ft2828"/>
    <w:basedOn w:val="a3"/>
    <w:uiPriority w:val="99"/>
    <w:qFormat/>
    <w:rsid w:val="009822A6"/>
    <w:rPr>
      <w:rFonts w:cs="Times New Roman"/>
    </w:rPr>
  </w:style>
  <w:style w:type="character" w:customStyle="1" w:styleId="ft2877">
    <w:name w:val="ft2877"/>
    <w:basedOn w:val="a3"/>
    <w:uiPriority w:val="99"/>
    <w:qFormat/>
    <w:rsid w:val="009822A6"/>
    <w:rPr>
      <w:rFonts w:cs="Times New Roman"/>
    </w:rPr>
  </w:style>
  <w:style w:type="character" w:customStyle="1" w:styleId="ft2921">
    <w:name w:val="ft2921"/>
    <w:basedOn w:val="a3"/>
    <w:uiPriority w:val="99"/>
    <w:qFormat/>
    <w:rsid w:val="009822A6"/>
    <w:rPr>
      <w:rFonts w:cs="Times New Roman"/>
    </w:rPr>
  </w:style>
  <w:style w:type="character" w:customStyle="1" w:styleId="ft2927">
    <w:name w:val="ft2927"/>
    <w:basedOn w:val="a3"/>
    <w:uiPriority w:val="99"/>
    <w:qFormat/>
    <w:rsid w:val="009822A6"/>
    <w:rPr>
      <w:rFonts w:cs="Times New Roman"/>
    </w:rPr>
  </w:style>
  <w:style w:type="character" w:customStyle="1" w:styleId="ft2935">
    <w:name w:val="ft2935"/>
    <w:basedOn w:val="a3"/>
    <w:uiPriority w:val="99"/>
    <w:qFormat/>
    <w:rsid w:val="009822A6"/>
    <w:rPr>
      <w:rFonts w:cs="Times New Roman"/>
    </w:rPr>
  </w:style>
  <w:style w:type="character" w:customStyle="1" w:styleId="ft2943">
    <w:name w:val="ft2943"/>
    <w:basedOn w:val="a3"/>
    <w:uiPriority w:val="99"/>
    <w:qFormat/>
    <w:rsid w:val="009822A6"/>
    <w:rPr>
      <w:rFonts w:cs="Times New Roman"/>
    </w:rPr>
  </w:style>
  <w:style w:type="character" w:customStyle="1" w:styleId="ft2952">
    <w:name w:val="ft2952"/>
    <w:basedOn w:val="a3"/>
    <w:uiPriority w:val="99"/>
    <w:qFormat/>
    <w:rsid w:val="009822A6"/>
    <w:rPr>
      <w:rFonts w:cs="Times New Roman"/>
    </w:rPr>
  </w:style>
  <w:style w:type="character" w:customStyle="1" w:styleId="ft2954">
    <w:name w:val="ft2954"/>
    <w:basedOn w:val="a3"/>
    <w:uiPriority w:val="99"/>
    <w:qFormat/>
    <w:rsid w:val="009822A6"/>
    <w:rPr>
      <w:rFonts w:cs="Times New Roman"/>
    </w:rPr>
  </w:style>
  <w:style w:type="character" w:customStyle="1" w:styleId="ft2955">
    <w:name w:val="ft2955"/>
    <w:basedOn w:val="a3"/>
    <w:uiPriority w:val="99"/>
    <w:qFormat/>
    <w:rsid w:val="009822A6"/>
    <w:rPr>
      <w:rFonts w:cs="Times New Roman"/>
    </w:rPr>
  </w:style>
  <w:style w:type="character" w:customStyle="1" w:styleId="ft2962">
    <w:name w:val="ft2962"/>
    <w:basedOn w:val="a3"/>
    <w:uiPriority w:val="99"/>
    <w:qFormat/>
    <w:rsid w:val="009822A6"/>
    <w:rPr>
      <w:rFonts w:cs="Times New Roman"/>
    </w:rPr>
  </w:style>
  <w:style w:type="character" w:customStyle="1" w:styleId="ft2968">
    <w:name w:val="ft2968"/>
    <w:basedOn w:val="a3"/>
    <w:uiPriority w:val="99"/>
    <w:qFormat/>
    <w:rsid w:val="009822A6"/>
    <w:rPr>
      <w:rFonts w:cs="Times New Roman"/>
    </w:rPr>
  </w:style>
  <w:style w:type="character" w:customStyle="1" w:styleId="ft2973">
    <w:name w:val="ft2973"/>
    <w:basedOn w:val="a3"/>
    <w:uiPriority w:val="99"/>
    <w:qFormat/>
    <w:rsid w:val="009822A6"/>
    <w:rPr>
      <w:rFonts w:cs="Times New Roman"/>
    </w:rPr>
  </w:style>
  <w:style w:type="character" w:customStyle="1" w:styleId="ft2974">
    <w:name w:val="ft2974"/>
    <w:basedOn w:val="a3"/>
    <w:uiPriority w:val="99"/>
    <w:qFormat/>
    <w:rsid w:val="009822A6"/>
    <w:rPr>
      <w:rFonts w:cs="Times New Roman"/>
    </w:rPr>
  </w:style>
  <w:style w:type="character" w:customStyle="1" w:styleId="ft2976">
    <w:name w:val="ft2976"/>
    <w:basedOn w:val="a3"/>
    <w:uiPriority w:val="99"/>
    <w:qFormat/>
    <w:rsid w:val="009822A6"/>
    <w:rPr>
      <w:rFonts w:cs="Times New Roman"/>
    </w:rPr>
  </w:style>
  <w:style w:type="character" w:customStyle="1" w:styleId="ft2985">
    <w:name w:val="ft2985"/>
    <w:basedOn w:val="a3"/>
    <w:uiPriority w:val="99"/>
    <w:qFormat/>
    <w:rsid w:val="009822A6"/>
    <w:rPr>
      <w:rFonts w:cs="Times New Roman"/>
    </w:rPr>
  </w:style>
  <w:style w:type="character" w:customStyle="1" w:styleId="ft3002">
    <w:name w:val="ft3002"/>
    <w:basedOn w:val="a3"/>
    <w:uiPriority w:val="99"/>
    <w:qFormat/>
    <w:rsid w:val="009822A6"/>
    <w:rPr>
      <w:rFonts w:cs="Times New Roman"/>
    </w:rPr>
  </w:style>
  <w:style w:type="character" w:customStyle="1" w:styleId="ft3037">
    <w:name w:val="ft3037"/>
    <w:basedOn w:val="a3"/>
    <w:uiPriority w:val="99"/>
    <w:qFormat/>
    <w:rsid w:val="009822A6"/>
    <w:rPr>
      <w:rFonts w:cs="Times New Roman"/>
    </w:rPr>
  </w:style>
  <w:style w:type="character" w:customStyle="1" w:styleId="ft3084">
    <w:name w:val="ft3084"/>
    <w:basedOn w:val="a3"/>
    <w:uiPriority w:val="99"/>
    <w:qFormat/>
    <w:rsid w:val="009822A6"/>
    <w:rPr>
      <w:rFonts w:cs="Times New Roman"/>
    </w:rPr>
  </w:style>
  <w:style w:type="character" w:customStyle="1" w:styleId="ft3127">
    <w:name w:val="ft3127"/>
    <w:basedOn w:val="a3"/>
    <w:uiPriority w:val="99"/>
    <w:qFormat/>
    <w:rsid w:val="009822A6"/>
    <w:rPr>
      <w:rFonts w:cs="Times New Roman"/>
    </w:rPr>
  </w:style>
  <w:style w:type="character" w:customStyle="1" w:styleId="ft3156">
    <w:name w:val="ft3156"/>
    <w:basedOn w:val="a3"/>
    <w:uiPriority w:val="99"/>
    <w:qFormat/>
    <w:rsid w:val="009822A6"/>
    <w:rPr>
      <w:rFonts w:cs="Times New Roman"/>
    </w:rPr>
  </w:style>
  <w:style w:type="character" w:customStyle="1" w:styleId="ft3206">
    <w:name w:val="ft3206"/>
    <w:basedOn w:val="a3"/>
    <w:uiPriority w:val="99"/>
    <w:qFormat/>
    <w:rsid w:val="009822A6"/>
    <w:rPr>
      <w:rFonts w:cs="Times New Roman"/>
    </w:rPr>
  </w:style>
  <w:style w:type="character" w:customStyle="1" w:styleId="ft3264">
    <w:name w:val="ft3264"/>
    <w:basedOn w:val="a3"/>
    <w:uiPriority w:val="99"/>
    <w:qFormat/>
    <w:rsid w:val="009822A6"/>
    <w:rPr>
      <w:rFonts w:cs="Times New Roman"/>
    </w:rPr>
  </w:style>
  <w:style w:type="character" w:customStyle="1" w:styleId="ft3315">
    <w:name w:val="ft3315"/>
    <w:basedOn w:val="a3"/>
    <w:uiPriority w:val="99"/>
    <w:qFormat/>
    <w:rsid w:val="009822A6"/>
    <w:rPr>
      <w:rFonts w:cs="Times New Roman"/>
    </w:rPr>
  </w:style>
  <w:style w:type="character" w:customStyle="1" w:styleId="ft3373">
    <w:name w:val="ft3373"/>
    <w:basedOn w:val="a3"/>
    <w:uiPriority w:val="99"/>
    <w:qFormat/>
    <w:rsid w:val="009822A6"/>
    <w:rPr>
      <w:rFonts w:cs="Times New Roman"/>
    </w:rPr>
  </w:style>
  <w:style w:type="character" w:customStyle="1" w:styleId="ft3432">
    <w:name w:val="ft3432"/>
    <w:basedOn w:val="a3"/>
    <w:uiPriority w:val="99"/>
    <w:qFormat/>
    <w:rsid w:val="009822A6"/>
    <w:rPr>
      <w:rFonts w:cs="Times New Roman"/>
    </w:rPr>
  </w:style>
  <w:style w:type="character" w:customStyle="1" w:styleId="ft3489">
    <w:name w:val="ft3489"/>
    <w:basedOn w:val="a3"/>
    <w:uiPriority w:val="99"/>
    <w:qFormat/>
    <w:rsid w:val="009822A6"/>
    <w:rPr>
      <w:rFonts w:cs="Times New Roman"/>
    </w:rPr>
  </w:style>
  <w:style w:type="character" w:customStyle="1" w:styleId="ft3546">
    <w:name w:val="ft3546"/>
    <w:basedOn w:val="a3"/>
    <w:uiPriority w:val="99"/>
    <w:qFormat/>
    <w:rsid w:val="009822A6"/>
    <w:rPr>
      <w:rFonts w:cs="Times New Roman"/>
    </w:rPr>
  </w:style>
  <w:style w:type="character" w:customStyle="1" w:styleId="ft3608">
    <w:name w:val="ft3608"/>
    <w:basedOn w:val="a3"/>
    <w:uiPriority w:val="99"/>
    <w:qFormat/>
    <w:rsid w:val="009822A6"/>
    <w:rPr>
      <w:rFonts w:cs="Times New Roman"/>
    </w:rPr>
  </w:style>
  <w:style w:type="character" w:customStyle="1" w:styleId="ft3651">
    <w:name w:val="ft3651"/>
    <w:basedOn w:val="a3"/>
    <w:uiPriority w:val="99"/>
    <w:qFormat/>
    <w:rsid w:val="009822A6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9822A6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9822A6"/>
    <w:rPr>
      <w:rFonts w:cs="Times New Roman"/>
    </w:rPr>
  </w:style>
  <w:style w:type="character" w:customStyle="1" w:styleId="1142">
    <w:name w:val="Знак Знак114"/>
    <w:uiPriority w:val="99"/>
    <w:locked/>
    <w:rsid w:val="009822A6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9822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9822A6"/>
  </w:style>
  <w:style w:type="character" w:customStyle="1" w:styleId="ft9274">
    <w:name w:val="ft9274"/>
    <w:uiPriority w:val="99"/>
    <w:qFormat/>
    <w:rsid w:val="009822A6"/>
  </w:style>
  <w:style w:type="character" w:customStyle="1" w:styleId="ft9282">
    <w:name w:val="ft9282"/>
    <w:uiPriority w:val="99"/>
    <w:qFormat/>
    <w:rsid w:val="009822A6"/>
  </w:style>
  <w:style w:type="character" w:customStyle="1" w:styleId="ft9284">
    <w:name w:val="ft9284"/>
    <w:uiPriority w:val="99"/>
    <w:qFormat/>
    <w:rsid w:val="009822A6"/>
  </w:style>
  <w:style w:type="character" w:customStyle="1" w:styleId="ft9287">
    <w:name w:val="ft9287"/>
    <w:uiPriority w:val="99"/>
    <w:qFormat/>
    <w:rsid w:val="009822A6"/>
  </w:style>
  <w:style w:type="character" w:customStyle="1" w:styleId="ft9293">
    <w:name w:val="ft9293"/>
    <w:uiPriority w:val="99"/>
    <w:qFormat/>
    <w:rsid w:val="009822A6"/>
  </w:style>
  <w:style w:type="character" w:customStyle="1" w:styleId="ft9299">
    <w:name w:val="ft9299"/>
    <w:uiPriority w:val="99"/>
    <w:qFormat/>
    <w:rsid w:val="009822A6"/>
  </w:style>
  <w:style w:type="character" w:customStyle="1" w:styleId="ft9306">
    <w:name w:val="ft9306"/>
    <w:uiPriority w:val="99"/>
    <w:qFormat/>
    <w:rsid w:val="009822A6"/>
  </w:style>
  <w:style w:type="character" w:customStyle="1" w:styleId="ft8849">
    <w:name w:val="ft8849"/>
    <w:uiPriority w:val="99"/>
    <w:qFormat/>
    <w:rsid w:val="009822A6"/>
  </w:style>
  <w:style w:type="character" w:customStyle="1" w:styleId="ft9312">
    <w:name w:val="ft9312"/>
    <w:uiPriority w:val="99"/>
    <w:qFormat/>
    <w:rsid w:val="009822A6"/>
  </w:style>
  <w:style w:type="character" w:customStyle="1" w:styleId="ft9316">
    <w:name w:val="ft9316"/>
    <w:uiPriority w:val="99"/>
    <w:qFormat/>
    <w:rsid w:val="009822A6"/>
  </w:style>
  <w:style w:type="character" w:customStyle="1" w:styleId="ft9324">
    <w:name w:val="ft9324"/>
    <w:uiPriority w:val="99"/>
    <w:qFormat/>
    <w:rsid w:val="009822A6"/>
  </w:style>
  <w:style w:type="character" w:customStyle="1" w:styleId="ft9330">
    <w:name w:val="ft9330"/>
    <w:uiPriority w:val="99"/>
    <w:qFormat/>
    <w:rsid w:val="009822A6"/>
  </w:style>
  <w:style w:type="character" w:customStyle="1" w:styleId="18100">
    <w:name w:val="Знак Знак1810"/>
    <w:uiPriority w:val="99"/>
    <w:rsid w:val="009822A6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9822A6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9822A6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9822A6"/>
    <w:rPr>
      <w:rFonts w:ascii="Wingdings" w:hAnsi="Wingdings"/>
    </w:rPr>
  </w:style>
  <w:style w:type="character" w:customStyle="1" w:styleId="WW8Num39z0">
    <w:name w:val="WW8Num39z0"/>
    <w:uiPriority w:val="99"/>
    <w:qFormat/>
    <w:rsid w:val="009822A6"/>
    <w:rPr>
      <w:rFonts w:ascii="Wingdings" w:hAnsi="Wingdings"/>
    </w:rPr>
  </w:style>
  <w:style w:type="character" w:customStyle="1" w:styleId="WW8Num42z0">
    <w:name w:val="WW8Num42z0"/>
    <w:uiPriority w:val="99"/>
    <w:qFormat/>
    <w:rsid w:val="009822A6"/>
    <w:rPr>
      <w:rFonts w:ascii="Wingdings" w:hAnsi="Wingdings"/>
    </w:rPr>
  </w:style>
  <w:style w:type="character" w:customStyle="1" w:styleId="WW8Num44z0">
    <w:name w:val="WW8Num44z0"/>
    <w:uiPriority w:val="99"/>
    <w:qFormat/>
    <w:rsid w:val="009822A6"/>
    <w:rPr>
      <w:rFonts w:ascii="Wingdings" w:hAnsi="Wingdings"/>
    </w:rPr>
  </w:style>
  <w:style w:type="character" w:customStyle="1" w:styleId="WW8Num44z1">
    <w:name w:val="WW8Num44z1"/>
    <w:uiPriority w:val="99"/>
    <w:qFormat/>
    <w:rsid w:val="009822A6"/>
    <w:rPr>
      <w:rFonts w:ascii="Courier New" w:hAnsi="Courier New"/>
    </w:rPr>
  </w:style>
  <w:style w:type="character" w:customStyle="1" w:styleId="WW8Num44z3">
    <w:name w:val="WW8Num44z3"/>
    <w:uiPriority w:val="99"/>
    <w:qFormat/>
    <w:rsid w:val="009822A6"/>
    <w:rPr>
      <w:rFonts w:ascii="Symbol" w:hAnsi="Symbol"/>
    </w:rPr>
  </w:style>
  <w:style w:type="character" w:customStyle="1" w:styleId="WW8Num47z0">
    <w:name w:val="WW8Num47z0"/>
    <w:uiPriority w:val="99"/>
    <w:qFormat/>
    <w:rsid w:val="009822A6"/>
    <w:rPr>
      <w:rFonts w:ascii="Wingdings" w:hAnsi="Wingdings"/>
    </w:rPr>
  </w:style>
  <w:style w:type="character" w:customStyle="1" w:styleId="WW8Num47z1">
    <w:name w:val="WW8Num47z1"/>
    <w:uiPriority w:val="99"/>
    <w:qFormat/>
    <w:rsid w:val="009822A6"/>
    <w:rPr>
      <w:rFonts w:ascii="Courier New" w:hAnsi="Courier New"/>
    </w:rPr>
  </w:style>
  <w:style w:type="character" w:customStyle="1" w:styleId="WW8Num47z3">
    <w:name w:val="WW8Num47z3"/>
    <w:uiPriority w:val="99"/>
    <w:qFormat/>
    <w:rsid w:val="009822A6"/>
    <w:rPr>
      <w:rFonts w:ascii="Symbol" w:hAnsi="Symbol"/>
    </w:rPr>
  </w:style>
  <w:style w:type="character" w:customStyle="1" w:styleId="WW8Num50z0">
    <w:name w:val="WW8Num50z0"/>
    <w:uiPriority w:val="99"/>
    <w:qFormat/>
    <w:rsid w:val="009822A6"/>
    <w:rPr>
      <w:rFonts w:ascii="Wingdings" w:hAnsi="Wingdings"/>
    </w:rPr>
  </w:style>
  <w:style w:type="character" w:customStyle="1" w:styleId="WW8Num51z0">
    <w:name w:val="WW8Num51z0"/>
    <w:uiPriority w:val="99"/>
    <w:qFormat/>
    <w:rsid w:val="009822A6"/>
    <w:rPr>
      <w:rFonts w:ascii="Wingdings" w:hAnsi="Wingdings"/>
    </w:rPr>
  </w:style>
  <w:style w:type="character" w:customStyle="1" w:styleId="WW8Num52z0">
    <w:name w:val="WW8Num52z0"/>
    <w:uiPriority w:val="99"/>
    <w:qFormat/>
    <w:rsid w:val="009822A6"/>
    <w:rPr>
      <w:rFonts w:ascii="Symbol" w:hAnsi="Symbol"/>
    </w:rPr>
  </w:style>
  <w:style w:type="character" w:customStyle="1" w:styleId="WW8Num53z0">
    <w:name w:val="WW8Num53z0"/>
    <w:uiPriority w:val="99"/>
    <w:qFormat/>
    <w:rsid w:val="009822A6"/>
    <w:rPr>
      <w:rFonts w:ascii="Wingdings" w:hAnsi="Wingdings"/>
    </w:rPr>
  </w:style>
  <w:style w:type="character" w:customStyle="1" w:styleId="WW8Num53z1">
    <w:name w:val="WW8Num53z1"/>
    <w:uiPriority w:val="99"/>
    <w:qFormat/>
    <w:rsid w:val="009822A6"/>
    <w:rPr>
      <w:rFonts w:ascii="Courier New" w:hAnsi="Courier New"/>
    </w:rPr>
  </w:style>
  <w:style w:type="character" w:customStyle="1" w:styleId="WW8Num53z3">
    <w:name w:val="WW8Num53z3"/>
    <w:uiPriority w:val="99"/>
    <w:qFormat/>
    <w:rsid w:val="009822A6"/>
    <w:rPr>
      <w:rFonts w:ascii="Symbol" w:hAnsi="Symbol"/>
    </w:rPr>
  </w:style>
  <w:style w:type="character" w:customStyle="1" w:styleId="WW8Num55z0">
    <w:name w:val="WW8Num55z0"/>
    <w:uiPriority w:val="99"/>
    <w:qFormat/>
    <w:rsid w:val="009822A6"/>
    <w:rPr>
      <w:rFonts w:ascii="Symbol" w:hAnsi="Symbol"/>
    </w:rPr>
  </w:style>
  <w:style w:type="character" w:customStyle="1" w:styleId="WW8Num56z0">
    <w:name w:val="WW8Num56z0"/>
    <w:uiPriority w:val="99"/>
    <w:qFormat/>
    <w:rsid w:val="009822A6"/>
    <w:rPr>
      <w:rFonts w:ascii="Symbol" w:hAnsi="Symbol"/>
    </w:rPr>
  </w:style>
  <w:style w:type="character" w:customStyle="1" w:styleId="WW8Num59z0">
    <w:name w:val="WW8Num59z0"/>
    <w:uiPriority w:val="99"/>
    <w:qFormat/>
    <w:rsid w:val="009822A6"/>
    <w:rPr>
      <w:rFonts w:ascii="Symbol" w:hAnsi="Symbol"/>
    </w:rPr>
  </w:style>
  <w:style w:type="character" w:customStyle="1" w:styleId="WW8Num63z0">
    <w:name w:val="WW8Num63z0"/>
    <w:uiPriority w:val="99"/>
    <w:qFormat/>
    <w:rsid w:val="009822A6"/>
    <w:rPr>
      <w:rFonts w:ascii="Symbol" w:hAnsi="Symbol"/>
    </w:rPr>
  </w:style>
  <w:style w:type="character" w:customStyle="1" w:styleId="WW8Num66z0">
    <w:name w:val="WW8Num66z0"/>
    <w:uiPriority w:val="99"/>
    <w:qFormat/>
    <w:rsid w:val="009822A6"/>
    <w:rPr>
      <w:rFonts w:ascii="Symbol" w:hAnsi="Symbol"/>
    </w:rPr>
  </w:style>
  <w:style w:type="character" w:customStyle="1" w:styleId="WW8Num69z1">
    <w:name w:val="WW8Num69z1"/>
    <w:uiPriority w:val="99"/>
    <w:qFormat/>
    <w:rsid w:val="009822A6"/>
    <w:rPr>
      <w:rFonts w:ascii="Wingdings" w:hAnsi="Wingdings"/>
    </w:rPr>
  </w:style>
  <w:style w:type="character" w:customStyle="1" w:styleId="WW8Num72z0">
    <w:name w:val="WW8Num72z0"/>
    <w:uiPriority w:val="99"/>
    <w:qFormat/>
    <w:rsid w:val="009822A6"/>
    <w:rPr>
      <w:rFonts w:ascii="Symbol" w:hAnsi="Symbol"/>
    </w:rPr>
  </w:style>
  <w:style w:type="character" w:customStyle="1" w:styleId="WW8Num72z1">
    <w:name w:val="WW8Num72z1"/>
    <w:uiPriority w:val="99"/>
    <w:qFormat/>
    <w:rsid w:val="009822A6"/>
    <w:rPr>
      <w:rFonts w:ascii="Courier New" w:hAnsi="Courier New"/>
    </w:rPr>
  </w:style>
  <w:style w:type="character" w:customStyle="1" w:styleId="WW8Num72z2">
    <w:name w:val="WW8Num72z2"/>
    <w:uiPriority w:val="99"/>
    <w:qFormat/>
    <w:rsid w:val="009822A6"/>
    <w:rPr>
      <w:rFonts w:ascii="Wingdings" w:hAnsi="Wingdings"/>
    </w:rPr>
  </w:style>
  <w:style w:type="character" w:customStyle="1" w:styleId="WW8Num74z0">
    <w:name w:val="WW8Num74z0"/>
    <w:uiPriority w:val="99"/>
    <w:qFormat/>
    <w:rsid w:val="009822A6"/>
    <w:rPr>
      <w:rFonts w:ascii="Symbol" w:hAnsi="Symbol"/>
    </w:rPr>
  </w:style>
  <w:style w:type="character" w:customStyle="1" w:styleId="WW8Num75z0">
    <w:name w:val="WW8Num75z0"/>
    <w:uiPriority w:val="99"/>
    <w:qFormat/>
    <w:rsid w:val="009822A6"/>
    <w:rPr>
      <w:rFonts w:ascii="Wingdings" w:hAnsi="Wingdings"/>
    </w:rPr>
  </w:style>
  <w:style w:type="character" w:customStyle="1" w:styleId="WW8Num75z1">
    <w:name w:val="WW8Num75z1"/>
    <w:uiPriority w:val="99"/>
    <w:qFormat/>
    <w:rsid w:val="009822A6"/>
    <w:rPr>
      <w:rFonts w:ascii="Courier New" w:hAnsi="Courier New"/>
    </w:rPr>
  </w:style>
  <w:style w:type="character" w:customStyle="1" w:styleId="WW8Num75z3">
    <w:name w:val="WW8Num75z3"/>
    <w:uiPriority w:val="99"/>
    <w:qFormat/>
    <w:rsid w:val="009822A6"/>
    <w:rPr>
      <w:rFonts w:ascii="Symbol" w:hAnsi="Symbol"/>
    </w:rPr>
  </w:style>
  <w:style w:type="character" w:customStyle="1" w:styleId="WW8Num77z0">
    <w:name w:val="WW8Num77z0"/>
    <w:uiPriority w:val="99"/>
    <w:qFormat/>
    <w:rsid w:val="009822A6"/>
    <w:rPr>
      <w:rFonts w:ascii="Symbol" w:hAnsi="Symbol"/>
    </w:rPr>
  </w:style>
  <w:style w:type="character" w:customStyle="1" w:styleId="WW8Num78z0">
    <w:name w:val="WW8Num78z0"/>
    <w:uiPriority w:val="99"/>
    <w:qFormat/>
    <w:rsid w:val="009822A6"/>
    <w:rPr>
      <w:rFonts w:ascii="Wingdings" w:hAnsi="Wingdings"/>
    </w:rPr>
  </w:style>
  <w:style w:type="character" w:customStyle="1" w:styleId="WW8Num78z1">
    <w:name w:val="WW8Num78z1"/>
    <w:uiPriority w:val="99"/>
    <w:qFormat/>
    <w:rsid w:val="009822A6"/>
    <w:rPr>
      <w:rFonts w:ascii="Courier New" w:hAnsi="Courier New"/>
    </w:rPr>
  </w:style>
  <w:style w:type="character" w:customStyle="1" w:styleId="WW8Num78z3">
    <w:name w:val="WW8Num78z3"/>
    <w:uiPriority w:val="99"/>
    <w:qFormat/>
    <w:rsid w:val="009822A6"/>
    <w:rPr>
      <w:rFonts w:ascii="Symbol" w:hAnsi="Symbol"/>
    </w:rPr>
  </w:style>
  <w:style w:type="character" w:customStyle="1" w:styleId="WW8Num79z0">
    <w:name w:val="WW8Num79z0"/>
    <w:uiPriority w:val="99"/>
    <w:qFormat/>
    <w:rsid w:val="009822A6"/>
    <w:rPr>
      <w:rFonts w:ascii="Symbol" w:hAnsi="Symbol"/>
    </w:rPr>
  </w:style>
  <w:style w:type="character" w:customStyle="1" w:styleId="WW8Num86z0">
    <w:name w:val="WW8Num86z0"/>
    <w:uiPriority w:val="99"/>
    <w:qFormat/>
    <w:rsid w:val="009822A6"/>
    <w:rPr>
      <w:rFonts w:ascii="Wingdings" w:hAnsi="Wingdings"/>
    </w:rPr>
  </w:style>
  <w:style w:type="character" w:customStyle="1" w:styleId="WW8Num86z1">
    <w:name w:val="WW8Num86z1"/>
    <w:uiPriority w:val="99"/>
    <w:qFormat/>
    <w:rsid w:val="009822A6"/>
    <w:rPr>
      <w:rFonts w:ascii="Courier New" w:hAnsi="Courier New"/>
    </w:rPr>
  </w:style>
  <w:style w:type="character" w:customStyle="1" w:styleId="WW8Num86z3">
    <w:name w:val="WW8Num86z3"/>
    <w:uiPriority w:val="99"/>
    <w:qFormat/>
    <w:rsid w:val="009822A6"/>
    <w:rPr>
      <w:rFonts w:ascii="Symbol" w:hAnsi="Symbol"/>
    </w:rPr>
  </w:style>
  <w:style w:type="character" w:customStyle="1" w:styleId="WW8Num87z0">
    <w:name w:val="WW8Num87z0"/>
    <w:uiPriority w:val="99"/>
    <w:qFormat/>
    <w:rsid w:val="009822A6"/>
    <w:rPr>
      <w:rFonts w:ascii="Symbol" w:hAnsi="Symbol"/>
    </w:rPr>
  </w:style>
  <w:style w:type="character" w:customStyle="1" w:styleId="WW8Num89z0">
    <w:name w:val="WW8Num89z0"/>
    <w:uiPriority w:val="99"/>
    <w:qFormat/>
    <w:rsid w:val="009822A6"/>
    <w:rPr>
      <w:rFonts w:ascii="Symbol" w:hAnsi="Symbol"/>
    </w:rPr>
  </w:style>
  <w:style w:type="character" w:customStyle="1" w:styleId="WW8Num90z0">
    <w:name w:val="WW8Num90z0"/>
    <w:uiPriority w:val="99"/>
    <w:qFormat/>
    <w:rsid w:val="009822A6"/>
    <w:rPr>
      <w:rFonts w:ascii="Symbol" w:hAnsi="Symbol"/>
    </w:rPr>
  </w:style>
  <w:style w:type="character" w:customStyle="1" w:styleId="WW8Num92z0">
    <w:name w:val="WW8Num92z0"/>
    <w:uiPriority w:val="99"/>
    <w:qFormat/>
    <w:rsid w:val="009822A6"/>
    <w:rPr>
      <w:rFonts w:ascii="Symbol" w:hAnsi="Symbol"/>
    </w:rPr>
  </w:style>
  <w:style w:type="character" w:customStyle="1" w:styleId="WW8Num93z0">
    <w:name w:val="WW8Num93z0"/>
    <w:uiPriority w:val="99"/>
    <w:qFormat/>
    <w:rsid w:val="009822A6"/>
    <w:rPr>
      <w:rFonts w:ascii="Wingdings" w:hAnsi="Wingdings"/>
    </w:rPr>
  </w:style>
  <w:style w:type="character" w:customStyle="1" w:styleId="WW8Num93z1">
    <w:name w:val="WW8Num93z1"/>
    <w:uiPriority w:val="99"/>
    <w:qFormat/>
    <w:rsid w:val="009822A6"/>
    <w:rPr>
      <w:rFonts w:ascii="Courier New" w:hAnsi="Courier New"/>
    </w:rPr>
  </w:style>
  <w:style w:type="character" w:customStyle="1" w:styleId="WW8Num93z3">
    <w:name w:val="WW8Num93z3"/>
    <w:uiPriority w:val="99"/>
    <w:qFormat/>
    <w:rsid w:val="009822A6"/>
    <w:rPr>
      <w:rFonts w:ascii="Symbol" w:hAnsi="Symbol"/>
    </w:rPr>
  </w:style>
  <w:style w:type="character" w:customStyle="1" w:styleId="WW8Num94z0">
    <w:name w:val="WW8Num94z0"/>
    <w:uiPriority w:val="99"/>
    <w:qFormat/>
    <w:rsid w:val="009822A6"/>
    <w:rPr>
      <w:rFonts w:ascii="Symbol" w:hAnsi="Symbol"/>
    </w:rPr>
  </w:style>
  <w:style w:type="character" w:customStyle="1" w:styleId="WW8Num97z0">
    <w:name w:val="WW8Num97z0"/>
    <w:uiPriority w:val="99"/>
    <w:qFormat/>
    <w:rsid w:val="009822A6"/>
    <w:rPr>
      <w:rFonts w:ascii="Symbol" w:hAnsi="Symbol"/>
    </w:rPr>
  </w:style>
  <w:style w:type="character" w:customStyle="1" w:styleId="WW8Num99z0">
    <w:name w:val="WW8Num99z0"/>
    <w:uiPriority w:val="99"/>
    <w:qFormat/>
    <w:rsid w:val="009822A6"/>
    <w:rPr>
      <w:rFonts w:ascii="Symbol" w:hAnsi="Symbol"/>
    </w:rPr>
  </w:style>
  <w:style w:type="character" w:customStyle="1" w:styleId="WW8Num101z0">
    <w:name w:val="WW8Num101z0"/>
    <w:uiPriority w:val="99"/>
    <w:qFormat/>
    <w:rsid w:val="009822A6"/>
    <w:rPr>
      <w:rFonts w:ascii="Symbol" w:hAnsi="Symbol"/>
    </w:rPr>
  </w:style>
  <w:style w:type="character" w:customStyle="1" w:styleId="WW8Num104z0">
    <w:name w:val="WW8Num104z0"/>
    <w:uiPriority w:val="99"/>
    <w:qFormat/>
    <w:rsid w:val="009822A6"/>
    <w:rPr>
      <w:rFonts w:ascii="Symbol" w:hAnsi="Symbol"/>
    </w:rPr>
  </w:style>
  <w:style w:type="character" w:customStyle="1" w:styleId="WW8Num107z0">
    <w:name w:val="WW8Num107z0"/>
    <w:uiPriority w:val="99"/>
    <w:qFormat/>
    <w:rsid w:val="009822A6"/>
    <w:rPr>
      <w:rFonts w:ascii="Symbol" w:hAnsi="Symbol"/>
    </w:rPr>
  </w:style>
  <w:style w:type="character" w:customStyle="1" w:styleId="WW8Num109z0">
    <w:name w:val="WW8Num109z0"/>
    <w:uiPriority w:val="99"/>
    <w:qFormat/>
    <w:rsid w:val="009822A6"/>
    <w:rPr>
      <w:rFonts w:ascii="Symbol" w:hAnsi="Symbol"/>
    </w:rPr>
  </w:style>
  <w:style w:type="character" w:customStyle="1" w:styleId="WW8Num112z1">
    <w:name w:val="WW8Num112z1"/>
    <w:uiPriority w:val="99"/>
    <w:qFormat/>
    <w:rsid w:val="009822A6"/>
    <w:rPr>
      <w:color w:val="000000"/>
    </w:rPr>
  </w:style>
  <w:style w:type="character" w:customStyle="1" w:styleId="WW8Num114z0">
    <w:name w:val="WW8Num114z0"/>
    <w:uiPriority w:val="99"/>
    <w:qFormat/>
    <w:rsid w:val="009822A6"/>
    <w:rPr>
      <w:rFonts w:ascii="Symbol" w:hAnsi="Symbol"/>
    </w:rPr>
  </w:style>
  <w:style w:type="character" w:customStyle="1" w:styleId="WW8Num117z0">
    <w:name w:val="WW8Num117z0"/>
    <w:uiPriority w:val="99"/>
    <w:qFormat/>
    <w:rsid w:val="009822A6"/>
    <w:rPr>
      <w:rFonts w:ascii="Symbol" w:hAnsi="Symbol"/>
    </w:rPr>
  </w:style>
  <w:style w:type="character" w:customStyle="1" w:styleId="WW8Num118z0">
    <w:name w:val="WW8Num118z0"/>
    <w:uiPriority w:val="99"/>
    <w:qFormat/>
    <w:rsid w:val="009822A6"/>
    <w:rPr>
      <w:rFonts w:ascii="Wingdings" w:hAnsi="Wingdings"/>
    </w:rPr>
  </w:style>
  <w:style w:type="character" w:customStyle="1" w:styleId="WW8Num118z1">
    <w:name w:val="WW8Num118z1"/>
    <w:uiPriority w:val="99"/>
    <w:qFormat/>
    <w:rsid w:val="009822A6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9822A6"/>
    <w:rPr>
      <w:rFonts w:ascii="Symbol" w:hAnsi="Symbol"/>
    </w:rPr>
  </w:style>
  <w:style w:type="character" w:customStyle="1" w:styleId="WW8Num120z0">
    <w:name w:val="WW8Num120z0"/>
    <w:uiPriority w:val="99"/>
    <w:qFormat/>
    <w:rsid w:val="009822A6"/>
    <w:rPr>
      <w:rFonts w:ascii="Symbol" w:hAnsi="Symbol"/>
    </w:rPr>
  </w:style>
  <w:style w:type="character" w:customStyle="1" w:styleId="WW8Num121z0">
    <w:name w:val="WW8Num121z0"/>
    <w:uiPriority w:val="99"/>
    <w:qFormat/>
    <w:rsid w:val="009822A6"/>
    <w:rPr>
      <w:rFonts w:ascii="Symbol" w:hAnsi="Symbol"/>
    </w:rPr>
  </w:style>
  <w:style w:type="character" w:customStyle="1" w:styleId="WW8Num124z0">
    <w:name w:val="WW8Num124z0"/>
    <w:uiPriority w:val="99"/>
    <w:qFormat/>
    <w:rsid w:val="009822A6"/>
    <w:rPr>
      <w:rFonts w:ascii="Symbol" w:hAnsi="Symbol"/>
    </w:rPr>
  </w:style>
  <w:style w:type="character" w:customStyle="1" w:styleId="WW8Num125z0">
    <w:name w:val="WW8Num125z0"/>
    <w:uiPriority w:val="99"/>
    <w:qFormat/>
    <w:rsid w:val="009822A6"/>
    <w:rPr>
      <w:rFonts w:ascii="Wingdings" w:hAnsi="Wingdings"/>
    </w:rPr>
  </w:style>
  <w:style w:type="character" w:customStyle="1" w:styleId="WW8Num125z1">
    <w:name w:val="WW8Num125z1"/>
    <w:uiPriority w:val="99"/>
    <w:qFormat/>
    <w:rsid w:val="009822A6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9822A6"/>
    <w:rPr>
      <w:rFonts w:ascii="Symbol" w:hAnsi="Symbol"/>
    </w:rPr>
  </w:style>
  <w:style w:type="character" w:customStyle="1" w:styleId="WW8Num126z0">
    <w:name w:val="WW8Num126z0"/>
    <w:uiPriority w:val="99"/>
    <w:qFormat/>
    <w:rsid w:val="009822A6"/>
    <w:rPr>
      <w:rFonts w:ascii="Symbol" w:hAnsi="Symbol"/>
    </w:rPr>
  </w:style>
  <w:style w:type="character" w:customStyle="1" w:styleId="WW8Num127z0">
    <w:name w:val="WW8Num127z0"/>
    <w:uiPriority w:val="99"/>
    <w:qFormat/>
    <w:rsid w:val="009822A6"/>
    <w:rPr>
      <w:rFonts w:ascii="Symbol" w:hAnsi="Symbol"/>
    </w:rPr>
  </w:style>
  <w:style w:type="character" w:customStyle="1" w:styleId="WW8Num130z0">
    <w:name w:val="WW8Num130z0"/>
    <w:uiPriority w:val="99"/>
    <w:qFormat/>
    <w:rsid w:val="009822A6"/>
    <w:rPr>
      <w:rFonts w:ascii="Symbol" w:hAnsi="Symbol"/>
    </w:rPr>
  </w:style>
  <w:style w:type="character" w:customStyle="1" w:styleId="WW8Num131z0">
    <w:name w:val="WW8Num131z0"/>
    <w:uiPriority w:val="99"/>
    <w:qFormat/>
    <w:rsid w:val="009822A6"/>
    <w:rPr>
      <w:rFonts w:ascii="Symbol" w:hAnsi="Symbol"/>
    </w:rPr>
  </w:style>
  <w:style w:type="character" w:customStyle="1" w:styleId="WW8Num132z0">
    <w:name w:val="WW8Num132z0"/>
    <w:uiPriority w:val="99"/>
    <w:qFormat/>
    <w:rsid w:val="009822A6"/>
    <w:rPr>
      <w:rFonts w:ascii="Symbol" w:hAnsi="Symbol"/>
    </w:rPr>
  </w:style>
  <w:style w:type="character" w:customStyle="1" w:styleId="WW8Num134z0">
    <w:name w:val="WW8Num134z0"/>
    <w:uiPriority w:val="99"/>
    <w:qFormat/>
    <w:rsid w:val="009822A6"/>
    <w:rPr>
      <w:rFonts w:ascii="Wingdings" w:hAnsi="Wingdings"/>
    </w:rPr>
  </w:style>
  <w:style w:type="character" w:customStyle="1" w:styleId="WW8Num136z0">
    <w:name w:val="WW8Num136z0"/>
    <w:uiPriority w:val="99"/>
    <w:qFormat/>
    <w:rsid w:val="009822A6"/>
    <w:rPr>
      <w:rFonts w:ascii="Symbol" w:hAnsi="Symbol"/>
    </w:rPr>
  </w:style>
  <w:style w:type="character" w:customStyle="1" w:styleId="WW8Num139z0">
    <w:name w:val="WW8Num139z0"/>
    <w:uiPriority w:val="99"/>
    <w:qFormat/>
    <w:rsid w:val="009822A6"/>
    <w:rPr>
      <w:rFonts w:ascii="Symbol" w:hAnsi="Symbol"/>
    </w:rPr>
  </w:style>
  <w:style w:type="character" w:customStyle="1" w:styleId="WW8Num143z0">
    <w:name w:val="WW8Num143z0"/>
    <w:uiPriority w:val="99"/>
    <w:qFormat/>
    <w:rsid w:val="009822A6"/>
    <w:rPr>
      <w:rFonts w:ascii="Symbol" w:hAnsi="Symbol"/>
    </w:rPr>
  </w:style>
  <w:style w:type="character" w:customStyle="1" w:styleId="WW8Num144z0">
    <w:name w:val="WW8Num144z0"/>
    <w:uiPriority w:val="99"/>
    <w:qFormat/>
    <w:rsid w:val="009822A6"/>
    <w:rPr>
      <w:rFonts w:ascii="Symbol" w:hAnsi="Symbol"/>
    </w:rPr>
  </w:style>
  <w:style w:type="character" w:customStyle="1" w:styleId="WW8Num145z0">
    <w:name w:val="WW8Num145z0"/>
    <w:uiPriority w:val="99"/>
    <w:qFormat/>
    <w:rsid w:val="009822A6"/>
    <w:rPr>
      <w:rFonts w:ascii="Symbol" w:hAnsi="Symbol"/>
    </w:rPr>
  </w:style>
  <w:style w:type="character" w:customStyle="1" w:styleId="WW8Num146z0">
    <w:name w:val="WW8Num146z0"/>
    <w:uiPriority w:val="99"/>
    <w:qFormat/>
    <w:rsid w:val="009822A6"/>
    <w:rPr>
      <w:rFonts w:ascii="Symbol" w:hAnsi="Symbol"/>
    </w:rPr>
  </w:style>
  <w:style w:type="character" w:customStyle="1" w:styleId="WW8Num147z0">
    <w:name w:val="WW8Num147z0"/>
    <w:uiPriority w:val="99"/>
    <w:qFormat/>
    <w:rsid w:val="009822A6"/>
    <w:rPr>
      <w:rFonts w:ascii="Wingdings" w:hAnsi="Wingdings"/>
    </w:rPr>
  </w:style>
  <w:style w:type="character" w:customStyle="1" w:styleId="WW8Num147z1">
    <w:name w:val="WW8Num147z1"/>
    <w:uiPriority w:val="99"/>
    <w:qFormat/>
    <w:rsid w:val="009822A6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9822A6"/>
    <w:rPr>
      <w:rFonts w:ascii="Symbol" w:hAnsi="Symbol"/>
    </w:rPr>
  </w:style>
  <w:style w:type="character" w:customStyle="1" w:styleId="WW8Num150z0">
    <w:name w:val="WW8Num150z0"/>
    <w:uiPriority w:val="99"/>
    <w:qFormat/>
    <w:rsid w:val="009822A6"/>
    <w:rPr>
      <w:rFonts w:ascii="Symbol" w:hAnsi="Symbol"/>
    </w:rPr>
  </w:style>
  <w:style w:type="character" w:customStyle="1" w:styleId="WW8Num157z0">
    <w:name w:val="WW8Num157z0"/>
    <w:uiPriority w:val="99"/>
    <w:qFormat/>
    <w:rsid w:val="009822A6"/>
    <w:rPr>
      <w:rFonts w:ascii="Symbol" w:hAnsi="Symbol"/>
    </w:rPr>
  </w:style>
  <w:style w:type="character" w:customStyle="1" w:styleId="WW8Num159z0">
    <w:name w:val="WW8Num159z0"/>
    <w:uiPriority w:val="99"/>
    <w:qFormat/>
    <w:rsid w:val="009822A6"/>
    <w:rPr>
      <w:rFonts w:ascii="Symbol" w:hAnsi="Symbol"/>
    </w:rPr>
  </w:style>
  <w:style w:type="character" w:customStyle="1" w:styleId="WW8Num160z0">
    <w:name w:val="WW8Num160z0"/>
    <w:uiPriority w:val="99"/>
    <w:qFormat/>
    <w:rsid w:val="009822A6"/>
    <w:rPr>
      <w:rFonts w:ascii="Symbol" w:hAnsi="Symbol"/>
    </w:rPr>
  </w:style>
  <w:style w:type="character" w:customStyle="1" w:styleId="WW8Num162z0">
    <w:name w:val="WW8Num162z0"/>
    <w:uiPriority w:val="99"/>
    <w:qFormat/>
    <w:rsid w:val="009822A6"/>
    <w:rPr>
      <w:rFonts w:ascii="Symbol" w:hAnsi="Symbol"/>
    </w:rPr>
  </w:style>
  <w:style w:type="character" w:customStyle="1" w:styleId="WW8Num163z0">
    <w:name w:val="WW8Num163z0"/>
    <w:uiPriority w:val="99"/>
    <w:qFormat/>
    <w:rsid w:val="009822A6"/>
    <w:rPr>
      <w:rFonts w:ascii="Symbol" w:hAnsi="Symbol"/>
    </w:rPr>
  </w:style>
  <w:style w:type="character" w:customStyle="1" w:styleId="WW8Num164z0">
    <w:name w:val="WW8Num164z0"/>
    <w:uiPriority w:val="99"/>
    <w:qFormat/>
    <w:rsid w:val="009822A6"/>
    <w:rPr>
      <w:rFonts w:ascii="Wingdings" w:hAnsi="Wingdings"/>
    </w:rPr>
  </w:style>
  <w:style w:type="character" w:customStyle="1" w:styleId="WW8Num164z1">
    <w:name w:val="WW8Num164z1"/>
    <w:uiPriority w:val="99"/>
    <w:qFormat/>
    <w:rsid w:val="009822A6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9822A6"/>
    <w:rPr>
      <w:rFonts w:ascii="Symbol" w:hAnsi="Symbol"/>
    </w:rPr>
  </w:style>
  <w:style w:type="character" w:customStyle="1" w:styleId="WW8Num168z0">
    <w:name w:val="WW8Num168z0"/>
    <w:uiPriority w:val="99"/>
    <w:qFormat/>
    <w:rsid w:val="009822A6"/>
    <w:rPr>
      <w:rFonts w:ascii="Symbol" w:hAnsi="Symbol"/>
    </w:rPr>
  </w:style>
  <w:style w:type="character" w:customStyle="1" w:styleId="WW8Num169z0">
    <w:name w:val="WW8Num169z0"/>
    <w:uiPriority w:val="99"/>
    <w:qFormat/>
    <w:rsid w:val="009822A6"/>
    <w:rPr>
      <w:rFonts w:ascii="Symbol" w:hAnsi="Symbol"/>
    </w:rPr>
  </w:style>
  <w:style w:type="character" w:customStyle="1" w:styleId="WW8Num170z0">
    <w:name w:val="WW8Num170z0"/>
    <w:uiPriority w:val="99"/>
    <w:qFormat/>
    <w:rsid w:val="009822A6"/>
    <w:rPr>
      <w:rFonts w:ascii="Symbol" w:hAnsi="Symbol"/>
    </w:rPr>
  </w:style>
  <w:style w:type="character" w:customStyle="1" w:styleId="WW8Num174z0">
    <w:name w:val="WW8Num174z0"/>
    <w:uiPriority w:val="99"/>
    <w:qFormat/>
    <w:rsid w:val="009822A6"/>
    <w:rPr>
      <w:rFonts w:ascii="Symbol" w:hAnsi="Symbol"/>
    </w:rPr>
  </w:style>
  <w:style w:type="character" w:customStyle="1" w:styleId="WW8Num177z0">
    <w:name w:val="WW8Num177z0"/>
    <w:uiPriority w:val="99"/>
    <w:qFormat/>
    <w:rsid w:val="009822A6"/>
    <w:rPr>
      <w:rFonts w:ascii="Symbol" w:hAnsi="Symbol"/>
    </w:rPr>
  </w:style>
  <w:style w:type="character" w:customStyle="1" w:styleId="WW8Num178z0">
    <w:name w:val="WW8Num178z0"/>
    <w:uiPriority w:val="99"/>
    <w:qFormat/>
    <w:rsid w:val="009822A6"/>
    <w:rPr>
      <w:rFonts w:ascii="Symbol" w:hAnsi="Symbol"/>
    </w:rPr>
  </w:style>
  <w:style w:type="character" w:customStyle="1" w:styleId="WW8Num182z0">
    <w:name w:val="WW8Num182z0"/>
    <w:uiPriority w:val="99"/>
    <w:qFormat/>
    <w:rsid w:val="009822A6"/>
    <w:rPr>
      <w:rFonts w:ascii="Symbol" w:hAnsi="Symbol"/>
    </w:rPr>
  </w:style>
  <w:style w:type="character" w:customStyle="1" w:styleId="WW8Num37z0">
    <w:name w:val="WW8Num37z0"/>
    <w:uiPriority w:val="99"/>
    <w:qFormat/>
    <w:rsid w:val="009822A6"/>
    <w:rPr>
      <w:rFonts w:ascii="Wingdings" w:hAnsi="Wingdings"/>
    </w:rPr>
  </w:style>
  <w:style w:type="character" w:customStyle="1" w:styleId="WW8Num38z0">
    <w:name w:val="WW8Num38z0"/>
    <w:uiPriority w:val="99"/>
    <w:qFormat/>
    <w:rsid w:val="009822A6"/>
    <w:rPr>
      <w:rFonts w:ascii="Wingdings" w:hAnsi="Wingdings"/>
    </w:rPr>
  </w:style>
  <w:style w:type="character" w:customStyle="1" w:styleId="WW8Num40z0">
    <w:name w:val="WW8Num40z0"/>
    <w:uiPriority w:val="99"/>
    <w:qFormat/>
    <w:rsid w:val="009822A6"/>
    <w:rPr>
      <w:rFonts w:ascii="Wingdings" w:hAnsi="Wingdings"/>
    </w:rPr>
  </w:style>
  <w:style w:type="character" w:customStyle="1" w:styleId="WW8Num41z0">
    <w:name w:val="WW8Num41z0"/>
    <w:uiPriority w:val="99"/>
    <w:qFormat/>
    <w:rsid w:val="009822A6"/>
    <w:rPr>
      <w:rFonts w:ascii="Wingdings" w:hAnsi="Wingdings"/>
    </w:rPr>
  </w:style>
  <w:style w:type="character" w:customStyle="1" w:styleId="WW8Num43z0">
    <w:name w:val="WW8Num43z0"/>
    <w:uiPriority w:val="99"/>
    <w:qFormat/>
    <w:rsid w:val="009822A6"/>
    <w:rPr>
      <w:rFonts w:ascii="Wingdings" w:hAnsi="Wingdings"/>
    </w:rPr>
  </w:style>
  <w:style w:type="character" w:customStyle="1" w:styleId="WW8Num20z1">
    <w:name w:val="WW8Num20z1"/>
    <w:uiPriority w:val="99"/>
    <w:qFormat/>
    <w:rsid w:val="009822A6"/>
    <w:rPr>
      <w:rFonts w:ascii="Courier New" w:hAnsi="Courier New"/>
    </w:rPr>
  </w:style>
  <w:style w:type="character" w:customStyle="1" w:styleId="WW8Num20z3">
    <w:name w:val="WW8Num20z3"/>
    <w:uiPriority w:val="99"/>
    <w:qFormat/>
    <w:rsid w:val="009822A6"/>
    <w:rPr>
      <w:rFonts w:ascii="Symbol" w:hAnsi="Symbol"/>
    </w:rPr>
  </w:style>
  <w:style w:type="character" w:customStyle="1" w:styleId="WW8Num26z3">
    <w:name w:val="WW8Num26z3"/>
    <w:uiPriority w:val="99"/>
    <w:qFormat/>
    <w:rsid w:val="009822A6"/>
    <w:rPr>
      <w:rFonts w:ascii="Symbol" w:hAnsi="Symbol"/>
    </w:rPr>
  </w:style>
  <w:style w:type="character" w:customStyle="1" w:styleId="WW8Num33z0">
    <w:name w:val="WW8Num33z0"/>
    <w:uiPriority w:val="99"/>
    <w:qFormat/>
    <w:rsid w:val="009822A6"/>
    <w:rPr>
      <w:rFonts w:ascii="Wingdings" w:hAnsi="Wingdings"/>
    </w:rPr>
  </w:style>
  <w:style w:type="character" w:customStyle="1" w:styleId="WW8Num33z3">
    <w:name w:val="WW8Num33z3"/>
    <w:uiPriority w:val="99"/>
    <w:qFormat/>
    <w:rsid w:val="009822A6"/>
    <w:rPr>
      <w:rFonts w:ascii="Symbol" w:hAnsi="Symbol"/>
    </w:rPr>
  </w:style>
  <w:style w:type="character" w:customStyle="1" w:styleId="WW8Num33z4">
    <w:name w:val="WW8Num33z4"/>
    <w:uiPriority w:val="99"/>
    <w:qFormat/>
    <w:rsid w:val="009822A6"/>
    <w:rPr>
      <w:rFonts w:ascii="Courier New" w:hAnsi="Courier New"/>
    </w:rPr>
  </w:style>
  <w:style w:type="character" w:customStyle="1" w:styleId="WW8Num34z0">
    <w:name w:val="WW8Num34z0"/>
    <w:uiPriority w:val="99"/>
    <w:qFormat/>
    <w:rsid w:val="009822A6"/>
    <w:rPr>
      <w:rFonts w:ascii="Wingdings" w:hAnsi="Wingdings"/>
    </w:rPr>
  </w:style>
  <w:style w:type="character" w:customStyle="1" w:styleId="WW8Num34z1">
    <w:name w:val="WW8Num34z1"/>
    <w:uiPriority w:val="99"/>
    <w:qFormat/>
    <w:rsid w:val="009822A6"/>
    <w:rPr>
      <w:rFonts w:ascii="Courier New" w:hAnsi="Courier New"/>
    </w:rPr>
  </w:style>
  <w:style w:type="character" w:customStyle="1" w:styleId="WW8Num34z3">
    <w:name w:val="WW8Num34z3"/>
    <w:uiPriority w:val="99"/>
    <w:qFormat/>
    <w:rsid w:val="009822A6"/>
    <w:rPr>
      <w:rFonts w:ascii="Symbol" w:hAnsi="Symbol"/>
    </w:rPr>
  </w:style>
  <w:style w:type="character" w:customStyle="1" w:styleId="WW8Num35z0">
    <w:name w:val="WW8Num35z0"/>
    <w:uiPriority w:val="99"/>
    <w:qFormat/>
    <w:rsid w:val="009822A6"/>
    <w:rPr>
      <w:rFonts w:ascii="Wingdings" w:hAnsi="Wingdings"/>
    </w:rPr>
  </w:style>
  <w:style w:type="character" w:customStyle="1" w:styleId="WW8Num35z1">
    <w:name w:val="WW8Num35z1"/>
    <w:uiPriority w:val="99"/>
    <w:qFormat/>
    <w:rsid w:val="009822A6"/>
    <w:rPr>
      <w:rFonts w:ascii="Courier New" w:hAnsi="Courier New"/>
    </w:rPr>
  </w:style>
  <w:style w:type="character" w:customStyle="1" w:styleId="WW8Num35z3">
    <w:name w:val="WW8Num35z3"/>
    <w:uiPriority w:val="99"/>
    <w:qFormat/>
    <w:rsid w:val="009822A6"/>
    <w:rPr>
      <w:rFonts w:ascii="Symbol" w:hAnsi="Symbol"/>
    </w:rPr>
  </w:style>
  <w:style w:type="character" w:customStyle="1" w:styleId="WW8Num36z1">
    <w:name w:val="WW8Num36z1"/>
    <w:uiPriority w:val="99"/>
    <w:qFormat/>
    <w:rsid w:val="009822A6"/>
    <w:rPr>
      <w:rFonts w:ascii="Courier New" w:hAnsi="Courier New"/>
    </w:rPr>
  </w:style>
  <w:style w:type="character" w:customStyle="1" w:styleId="WW8Num36z3">
    <w:name w:val="WW8Num36z3"/>
    <w:uiPriority w:val="99"/>
    <w:qFormat/>
    <w:rsid w:val="009822A6"/>
    <w:rPr>
      <w:rFonts w:ascii="Symbol" w:hAnsi="Symbol"/>
    </w:rPr>
  </w:style>
  <w:style w:type="character" w:customStyle="1" w:styleId="WW8Num37z1">
    <w:name w:val="WW8Num37z1"/>
    <w:uiPriority w:val="99"/>
    <w:qFormat/>
    <w:rsid w:val="009822A6"/>
    <w:rPr>
      <w:rFonts w:ascii="Courier New" w:hAnsi="Courier New"/>
    </w:rPr>
  </w:style>
  <w:style w:type="character" w:customStyle="1" w:styleId="WW8Num37z3">
    <w:name w:val="WW8Num37z3"/>
    <w:uiPriority w:val="99"/>
    <w:qFormat/>
    <w:rsid w:val="009822A6"/>
    <w:rPr>
      <w:rFonts w:ascii="Symbol" w:hAnsi="Symbol"/>
    </w:rPr>
  </w:style>
  <w:style w:type="character" w:customStyle="1" w:styleId="WW8Num39z1">
    <w:name w:val="WW8Num39z1"/>
    <w:uiPriority w:val="99"/>
    <w:qFormat/>
    <w:rsid w:val="009822A6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9822A6"/>
    <w:rPr>
      <w:rFonts w:ascii="Symbol" w:hAnsi="Symbol"/>
    </w:rPr>
  </w:style>
  <w:style w:type="character" w:customStyle="1" w:styleId="WW8Num39z4">
    <w:name w:val="WW8Num39z4"/>
    <w:uiPriority w:val="99"/>
    <w:qFormat/>
    <w:rsid w:val="009822A6"/>
    <w:rPr>
      <w:rFonts w:ascii="Courier New" w:hAnsi="Courier New"/>
    </w:rPr>
  </w:style>
  <w:style w:type="character" w:customStyle="1" w:styleId="WW8Num42z1">
    <w:name w:val="WW8Num42z1"/>
    <w:uiPriority w:val="99"/>
    <w:qFormat/>
    <w:rsid w:val="009822A6"/>
    <w:rPr>
      <w:rFonts w:ascii="Courier New" w:hAnsi="Courier New"/>
    </w:rPr>
  </w:style>
  <w:style w:type="character" w:customStyle="1" w:styleId="WW8Num42z3">
    <w:name w:val="WW8Num42z3"/>
    <w:uiPriority w:val="99"/>
    <w:qFormat/>
    <w:rsid w:val="009822A6"/>
    <w:rPr>
      <w:rFonts w:ascii="Symbol" w:hAnsi="Symbol"/>
    </w:rPr>
  </w:style>
  <w:style w:type="character" w:customStyle="1" w:styleId="WW8Num45z0">
    <w:name w:val="WW8Num45z0"/>
    <w:uiPriority w:val="99"/>
    <w:qFormat/>
    <w:rsid w:val="009822A6"/>
    <w:rPr>
      <w:rFonts w:ascii="Wingdings" w:hAnsi="Wingdings"/>
    </w:rPr>
  </w:style>
  <w:style w:type="character" w:customStyle="1" w:styleId="WW8Num45z1">
    <w:name w:val="WW8Num45z1"/>
    <w:uiPriority w:val="99"/>
    <w:qFormat/>
    <w:rsid w:val="009822A6"/>
    <w:rPr>
      <w:rFonts w:ascii="Courier New" w:hAnsi="Courier New"/>
    </w:rPr>
  </w:style>
  <w:style w:type="character" w:customStyle="1" w:styleId="WW8Num45z3">
    <w:name w:val="WW8Num45z3"/>
    <w:uiPriority w:val="99"/>
    <w:qFormat/>
    <w:rsid w:val="009822A6"/>
    <w:rPr>
      <w:rFonts w:ascii="Symbol" w:hAnsi="Symbol"/>
    </w:rPr>
  </w:style>
  <w:style w:type="character" w:customStyle="1" w:styleId="WW8Num46z0">
    <w:name w:val="WW8Num46z0"/>
    <w:uiPriority w:val="99"/>
    <w:qFormat/>
    <w:rsid w:val="009822A6"/>
    <w:rPr>
      <w:rFonts w:ascii="Wingdings" w:hAnsi="Wingdings"/>
    </w:rPr>
  </w:style>
  <w:style w:type="character" w:customStyle="1" w:styleId="WW8Num46z1">
    <w:name w:val="WW8Num46z1"/>
    <w:uiPriority w:val="99"/>
    <w:qFormat/>
    <w:rsid w:val="009822A6"/>
    <w:rPr>
      <w:rFonts w:ascii="Courier New" w:hAnsi="Courier New"/>
    </w:rPr>
  </w:style>
  <w:style w:type="character" w:customStyle="1" w:styleId="WW8Num46z3">
    <w:name w:val="WW8Num46z3"/>
    <w:uiPriority w:val="99"/>
    <w:qFormat/>
    <w:rsid w:val="009822A6"/>
    <w:rPr>
      <w:rFonts w:ascii="Symbol" w:hAnsi="Symbol"/>
    </w:rPr>
  </w:style>
  <w:style w:type="character" w:customStyle="1" w:styleId="WW8Num48z0">
    <w:name w:val="WW8Num48z0"/>
    <w:uiPriority w:val="99"/>
    <w:qFormat/>
    <w:rsid w:val="009822A6"/>
    <w:rPr>
      <w:rFonts w:ascii="Wingdings" w:hAnsi="Wingdings"/>
    </w:rPr>
  </w:style>
  <w:style w:type="character" w:customStyle="1" w:styleId="WW8Num48z1">
    <w:name w:val="WW8Num48z1"/>
    <w:uiPriority w:val="99"/>
    <w:qFormat/>
    <w:rsid w:val="009822A6"/>
    <w:rPr>
      <w:rFonts w:ascii="Courier New" w:hAnsi="Courier New"/>
    </w:rPr>
  </w:style>
  <w:style w:type="character" w:customStyle="1" w:styleId="WW8Num48z3">
    <w:name w:val="WW8Num48z3"/>
    <w:uiPriority w:val="99"/>
    <w:qFormat/>
    <w:rsid w:val="009822A6"/>
    <w:rPr>
      <w:rFonts w:ascii="Symbol" w:hAnsi="Symbol"/>
    </w:rPr>
  </w:style>
  <w:style w:type="character" w:customStyle="1" w:styleId="WW8Num49z0">
    <w:name w:val="WW8Num49z0"/>
    <w:uiPriority w:val="99"/>
    <w:qFormat/>
    <w:rsid w:val="009822A6"/>
    <w:rPr>
      <w:rFonts w:ascii="Wingdings" w:hAnsi="Wingdings"/>
    </w:rPr>
  </w:style>
  <w:style w:type="character" w:customStyle="1" w:styleId="WW8Num49z1">
    <w:name w:val="WW8Num49z1"/>
    <w:uiPriority w:val="99"/>
    <w:qFormat/>
    <w:rsid w:val="009822A6"/>
    <w:rPr>
      <w:rFonts w:ascii="Courier New" w:hAnsi="Courier New"/>
    </w:rPr>
  </w:style>
  <w:style w:type="character" w:customStyle="1" w:styleId="WW8Num49z3">
    <w:name w:val="WW8Num49z3"/>
    <w:uiPriority w:val="99"/>
    <w:qFormat/>
    <w:rsid w:val="009822A6"/>
    <w:rPr>
      <w:rFonts w:ascii="Symbol" w:hAnsi="Symbol"/>
    </w:rPr>
  </w:style>
  <w:style w:type="character" w:customStyle="1" w:styleId="WW8Num50z1">
    <w:name w:val="WW8Num50z1"/>
    <w:uiPriority w:val="99"/>
    <w:qFormat/>
    <w:rsid w:val="009822A6"/>
    <w:rPr>
      <w:rFonts w:ascii="Courier New" w:hAnsi="Courier New"/>
    </w:rPr>
  </w:style>
  <w:style w:type="character" w:customStyle="1" w:styleId="WW8Num50z3">
    <w:name w:val="WW8Num50z3"/>
    <w:uiPriority w:val="99"/>
    <w:qFormat/>
    <w:rsid w:val="009822A6"/>
    <w:rPr>
      <w:rFonts w:ascii="Symbol" w:hAnsi="Symbol"/>
    </w:rPr>
  </w:style>
  <w:style w:type="character" w:customStyle="1" w:styleId="WW8Num51z1">
    <w:name w:val="WW8Num51z1"/>
    <w:uiPriority w:val="99"/>
    <w:qFormat/>
    <w:rsid w:val="009822A6"/>
    <w:rPr>
      <w:rFonts w:ascii="Courier New" w:hAnsi="Courier New"/>
    </w:rPr>
  </w:style>
  <w:style w:type="character" w:customStyle="1" w:styleId="WW8Num51z3">
    <w:name w:val="WW8Num51z3"/>
    <w:uiPriority w:val="99"/>
    <w:qFormat/>
    <w:rsid w:val="009822A6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9822A6"/>
  </w:style>
  <w:style w:type="character" w:customStyle="1" w:styleId="FontStyle1600">
    <w:name w:val="Font Style160"/>
    <w:uiPriority w:val="99"/>
    <w:qFormat/>
    <w:rsid w:val="009822A6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9822A6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9822A6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9822A6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9822A6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9822A6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9822A6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9822A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9822A6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9822A6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9822A6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9822A6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9822A6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9822A6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9822A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9822A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9822A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9822A6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9822A6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9822A6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9822A6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9822A6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9822A6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9822A6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9822A6"/>
    <w:rPr>
      <w:rFonts w:cs="Times New Roman"/>
    </w:rPr>
  </w:style>
  <w:style w:type="character" w:customStyle="1" w:styleId="c8">
    <w:name w:val="c8"/>
    <w:basedOn w:val="a3"/>
    <w:uiPriority w:val="99"/>
    <w:qFormat/>
    <w:rsid w:val="009822A6"/>
    <w:rPr>
      <w:rFonts w:cs="Times New Roman"/>
    </w:rPr>
  </w:style>
  <w:style w:type="character" w:customStyle="1" w:styleId="FontStyle805">
    <w:name w:val="Font Style805"/>
    <w:uiPriority w:val="99"/>
    <w:qFormat/>
    <w:rsid w:val="009822A6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9822A6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9822A6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9822A6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9822A6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9822A6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9822A6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9822A6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9822A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9822A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9822A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9822A6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9822A6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9822A6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9822A6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9822A6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9822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9822A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9822A6"/>
  </w:style>
  <w:style w:type="character" w:customStyle="1" w:styleId="11ff6">
    <w:name w:val="Слабое выделение11"/>
    <w:uiPriority w:val="99"/>
    <w:qFormat/>
    <w:rsid w:val="009822A6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9822A6"/>
    <w:rPr>
      <w:b/>
    </w:rPr>
  </w:style>
  <w:style w:type="character" w:customStyle="1" w:styleId="mathjax1">
    <w:name w:val="mathjax1"/>
    <w:uiPriority w:val="99"/>
    <w:qFormat/>
    <w:rsid w:val="009822A6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9822A6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9822A6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9822A6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9822A6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9822A6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9822A6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9822A6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9822A6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9822A6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9822A6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9822A6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9822A6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9822A6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9822A6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9822A6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9822A6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9822A6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9822A6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9822A6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9822A6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9822A6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9822A6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9822A6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9822A6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9822A6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9822A6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9822A6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9822A6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9822A6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9822A6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9822A6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9822A6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9822A6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9822A6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9822A6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9822A6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9822A6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9822A6"/>
    <w:rPr>
      <w:rFonts w:cs="Times New Roman"/>
    </w:rPr>
  </w:style>
  <w:style w:type="character" w:customStyle="1" w:styleId="WW8Num24z4">
    <w:name w:val="WW8Num24z4"/>
    <w:uiPriority w:val="99"/>
    <w:rsid w:val="009822A6"/>
  </w:style>
  <w:style w:type="character" w:customStyle="1" w:styleId="WW8Num24z5">
    <w:name w:val="WW8Num24z5"/>
    <w:uiPriority w:val="99"/>
    <w:rsid w:val="009822A6"/>
  </w:style>
  <w:style w:type="character" w:customStyle="1" w:styleId="WW8Num24z6">
    <w:name w:val="WW8Num24z6"/>
    <w:uiPriority w:val="99"/>
    <w:rsid w:val="009822A6"/>
  </w:style>
  <w:style w:type="character" w:customStyle="1" w:styleId="WW8Num24z7">
    <w:name w:val="WW8Num24z7"/>
    <w:uiPriority w:val="99"/>
    <w:rsid w:val="009822A6"/>
  </w:style>
  <w:style w:type="character" w:customStyle="1" w:styleId="WW8Num24z8">
    <w:name w:val="WW8Num24z8"/>
    <w:uiPriority w:val="99"/>
    <w:rsid w:val="009822A6"/>
  </w:style>
  <w:style w:type="character" w:customStyle="1" w:styleId="WW8Num25z4">
    <w:name w:val="WW8Num25z4"/>
    <w:uiPriority w:val="99"/>
    <w:rsid w:val="009822A6"/>
  </w:style>
  <w:style w:type="character" w:customStyle="1" w:styleId="WW8Num25z5">
    <w:name w:val="WW8Num25z5"/>
    <w:uiPriority w:val="99"/>
    <w:rsid w:val="009822A6"/>
  </w:style>
  <w:style w:type="character" w:customStyle="1" w:styleId="WW8Num25z6">
    <w:name w:val="WW8Num25z6"/>
    <w:uiPriority w:val="99"/>
    <w:rsid w:val="009822A6"/>
  </w:style>
  <w:style w:type="character" w:customStyle="1" w:styleId="WW8Num25z7">
    <w:name w:val="WW8Num25z7"/>
    <w:uiPriority w:val="99"/>
    <w:rsid w:val="009822A6"/>
  </w:style>
  <w:style w:type="character" w:customStyle="1" w:styleId="WW8Num25z8">
    <w:name w:val="WW8Num25z8"/>
    <w:uiPriority w:val="99"/>
    <w:rsid w:val="009822A6"/>
  </w:style>
  <w:style w:type="character" w:customStyle="1" w:styleId="WW8Num30z2">
    <w:name w:val="WW8Num30z2"/>
    <w:uiPriority w:val="99"/>
    <w:rsid w:val="009822A6"/>
  </w:style>
  <w:style w:type="character" w:customStyle="1" w:styleId="WW8Num30z4">
    <w:name w:val="WW8Num30z4"/>
    <w:uiPriority w:val="99"/>
    <w:rsid w:val="009822A6"/>
  </w:style>
  <w:style w:type="character" w:customStyle="1" w:styleId="WW8Num30z5">
    <w:name w:val="WW8Num30z5"/>
    <w:uiPriority w:val="99"/>
    <w:rsid w:val="009822A6"/>
  </w:style>
  <w:style w:type="character" w:customStyle="1" w:styleId="WW8Num30z6">
    <w:name w:val="WW8Num30z6"/>
    <w:uiPriority w:val="99"/>
    <w:rsid w:val="009822A6"/>
  </w:style>
  <w:style w:type="character" w:customStyle="1" w:styleId="WW8Num30z7">
    <w:name w:val="WW8Num30z7"/>
    <w:uiPriority w:val="99"/>
    <w:rsid w:val="009822A6"/>
  </w:style>
  <w:style w:type="character" w:customStyle="1" w:styleId="WW8Num30z8">
    <w:name w:val="WW8Num30z8"/>
    <w:uiPriority w:val="99"/>
    <w:rsid w:val="009822A6"/>
  </w:style>
  <w:style w:type="character" w:customStyle="1" w:styleId="WW8Num32z4">
    <w:name w:val="WW8Num32z4"/>
    <w:uiPriority w:val="99"/>
    <w:rsid w:val="009822A6"/>
  </w:style>
  <w:style w:type="character" w:customStyle="1" w:styleId="WW8Num32z5">
    <w:name w:val="WW8Num32z5"/>
    <w:uiPriority w:val="99"/>
    <w:rsid w:val="009822A6"/>
  </w:style>
  <w:style w:type="character" w:customStyle="1" w:styleId="WW8Num32z6">
    <w:name w:val="WW8Num32z6"/>
    <w:uiPriority w:val="99"/>
    <w:rsid w:val="009822A6"/>
  </w:style>
  <w:style w:type="character" w:customStyle="1" w:styleId="WW8Num32z7">
    <w:name w:val="WW8Num32z7"/>
    <w:uiPriority w:val="99"/>
    <w:rsid w:val="009822A6"/>
  </w:style>
  <w:style w:type="character" w:customStyle="1" w:styleId="WW8Num32z8">
    <w:name w:val="WW8Num32z8"/>
    <w:uiPriority w:val="99"/>
    <w:rsid w:val="009822A6"/>
  </w:style>
  <w:style w:type="character" w:customStyle="1" w:styleId="WW8Num33z1">
    <w:name w:val="WW8Num33z1"/>
    <w:uiPriority w:val="99"/>
    <w:rsid w:val="009822A6"/>
  </w:style>
  <w:style w:type="character" w:customStyle="1" w:styleId="WW8Num33z2">
    <w:name w:val="WW8Num33z2"/>
    <w:uiPriority w:val="99"/>
    <w:rsid w:val="009822A6"/>
  </w:style>
  <w:style w:type="character" w:customStyle="1" w:styleId="WW8Num33z5">
    <w:name w:val="WW8Num33z5"/>
    <w:uiPriority w:val="99"/>
    <w:rsid w:val="009822A6"/>
  </w:style>
  <w:style w:type="character" w:customStyle="1" w:styleId="WW8Num33z6">
    <w:name w:val="WW8Num33z6"/>
    <w:uiPriority w:val="99"/>
    <w:rsid w:val="009822A6"/>
  </w:style>
  <w:style w:type="character" w:customStyle="1" w:styleId="WW8Num33z7">
    <w:name w:val="WW8Num33z7"/>
    <w:uiPriority w:val="99"/>
    <w:rsid w:val="009822A6"/>
  </w:style>
  <w:style w:type="character" w:customStyle="1" w:styleId="WW8Num33z8">
    <w:name w:val="WW8Num33z8"/>
    <w:uiPriority w:val="99"/>
    <w:rsid w:val="009822A6"/>
  </w:style>
  <w:style w:type="character" w:customStyle="1" w:styleId="WW8Num35z2">
    <w:name w:val="WW8Num35z2"/>
    <w:uiPriority w:val="99"/>
    <w:rsid w:val="009822A6"/>
  </w:style>
  <w:style w:type="character" w:customStyle="1" w:styleId="WW8Num35z4">
    <w:name w:val="WW8Num35z4"/>
    <w:uiPriority w:val="99"/>
    <w:rsid w:val="009822A6"/>
  </w:style>
  <w:style w:type="character" w:customStyle="1" w:styleId="WW8Num35z5">
    <w:name w:val="WW8Num35z5"/>
    <w:uiPriority w:val="99"/>
    <w:rsid w:val="009822A6"/>
  </w:style>
  <w:style w:type="character" w:customStyle="1" w:styleId="WW8Num35z6">
    <w:name w:val="WW8Num35z6"/>
    <w:uiPriority w:val="99"/>
    <w:rsid w:val="009822A6"/>
  </w:style>
  <w:style w:type="character" w:customStyle="1" w:styleId="WW8Num35z7">
    <w:name w:val="WW8Num35z7"/>
    <w:uiPriority w:val="99"/>
    <w:rsid w:val="009822A6"/>
  </w:style>
  <w:style w:type="character" w:customStyle="1" w:styleId="WW8Num35z8">
    <w:name w:val="WW8Num35z8"/>
    <w:uiPriority w:val="99"/>
    <w:rsid w:val="009822A6"/>
  </w:style>
  <w:style w:type="character" w:customStyle="1" w:styleId="WW8Num37z2">
    <w:name w:val="WW8Num37z2"/>
    <w:uiPriority w:val="99"/>
    <w:rsid w:val="009822A6"/>
  </w:style>
  <w:style w:type="character" w:customStyle="1" w:styleId="WW8Num37z4">
    <w:name w:val="WW8Num37z4"/>
    <w:uiPriority w:val="99"/>
    <w:rsid w:val="009822A6"/>
  </w:style>
  <w:style w:type="character" w:customStyle="1" w:styleId="WW8Num37z5">
    <w:name w:val="WW8Num37z5"/>
    <w:uiPriority w:val="99"/>
    <w:qFormat/>
    <w:rsid w:val="009822A6"/>
  </w:style>
  <w:style w:type="character" w:customStyle="1" w:styleId="WW8Num37z6">
    <w:name w:val="WW8Num37z6"/>
    <w:uiPriority w:val="99"/>
    <w:rsid w:val="009822A6"/>
  </w:style>
  <w:style w:type="character" w:customStyle="1" w:styleId="WW8Num37z7">
    <w:name w:val="WW8Num37z7"/>
    <w:uiPriority w:val="99"/>
    <w:rsid w:val="009822A6"/>
  </w:style>
  <w:style w:type="character" w:customStyle="1" w:styleId="WW8Num37z8">
    <w:name w:val="WW8Num37z8"/>
    <w:uiPriority w:val="99"/>
    <w:rsid w:val="009822A6"/>
  </w:style>
  <w:style w:type="character" w:customStyle="1" w:styleId="WW8Num38z1">
    <w:name w:val="WW8Num38z1"/>
    <w:uiPriority w:val="99"/>
    <w:rsid w:val="009822A6"/>
  </w:style>
  <w:style w:type="character" w:customStyle="1" w:styleId="WW8Num38z2">
    <w:name w:val="WW8Num38z2"/>
    <w:uiPriority w:val="99"/>
    <w:rsid w:val="009822A6"/>
  </w:style>
  <w:style w:type="character" w:customStyle="1" w:styleId="WW8Num38z3">
    <w:name w:val="WW8Num38z3"/>
    <w:uiPriority w:val="99"/>
    <w:rsid w:val="009822A6"/>
  </w:style>
  <w:style w:type="character" w:customStyle="1" w:styleId="WW8Num38z4">
    <w:name w:val="WW8Num38z4"/>
    <w:uiPriority w:val="99"/>
    <w:rsid w:val="009822A6"/>
  </w:style>
  <w:style w:type="character" w:customStyle="1" w:styleId="WW8Num38z5">
    <w:name w:val="WW8Num38z5"/>
    <w:uiPriority w:val="99"/>
    <w:rsid w:val="009822A6"/>
  </w:style>
  <w:style w:type="character" w:customStyle="1" w:styleId="WW8Num38z6">
    <w:name w:val="WW8Num38z6"/>
    <w:uiPriority w:val="99"/>
    <w:rsid w:val="009822A6"/>
  </w:style>
  <w:style w:type="character" w:customStyle="1" w:styleId="WW8Num38z7">
    <w:name w:val="WW8Num38z7"/>
    <w:uiPriority w:val="99"/>
    <w:rsid w:val="009822A6"/>
  </w:style>
  <w:style w:type="character" w:customStyle="1" w:styleId="WW8Num38z8">
    <w:name w:val="WW8Num38z8"/>
    <w:uiPriority w:val="99"/>
    <w:rsid w:val="009822A6"/>
  </w:style>
  <w:style w:type="character" w:customStyle="1" w:styleId="WW8Num40z1">
    <w:name w:val="WW8Num40z1"/>
    <w:uiPriority w:val="99"/>
    <w:rsid w:val="009822A6"/>
    <w:rPr>
      <w:rFonts w:ascii="Courier New" w:hAnsi="Courier New"/>
    </w:rPr>
  </w:style>
  <w:style w:type="character" w:customStyle="1" w:styleId="WW8Num40z2">
    <w:name w:val="WW8Num40z2"/>
    <w:uiPriority w:val="99"/>
    <w:rsid w:val="009822A6"/>
    <w:rPr>
      <w:rFonts w:ascii="Wingdings" w:hAnsi="Wingdings"/>
    </w:rPr>
  </w:style>
  <w:style w:type="character" w:customStyle="1" w:styleId="WW8Num41z1">
    <w:name w:val="WW8Num41z1"/>
    <w:uiPriority w:val="99"/>
    <w:rsid w:val="009822A6"/>
  </w:style>
  <w:style w:type="character" w:customStyle="1" w:styleId="WW8Num41z2">
    <w:name w:val="WW8Num41z2"/>
    <w:uiPriority w:val="99"/>
    <w:rsid w:val="009822A6"/>
  </w:style>
  <w:style w:type="character" w:customStyle="1" w:styleId="WW8Num41z3">
    <w:name w:val="WW8Num41z3"/>
    <w:uiPriority w:val="99"/>
    <w:rsid w:val="009822A6"/>
  </w:style>
  <w:style w:type="character" w:customStyle="1" w:styleId="WW8Num41z4">
    <w:name w:val="WW8Num41z4"/>
    <w:uiPriority w:val="99"/>
    <w:rsid w:val="009822A6"/>
  </w:style>
  <w:style w:type="character" w:customStyle="1" w:styleId="WW8Num41z5">
    <w:name w:val="WW8Num41z5"/>
    <w:uiPriority w:val="99"/>
    <w:rsid w:val="009822A6"/>
  </w:style>
  <w:style w:type="character" w:customStyle="1" w:styleId="WW8Num41z6">
    <w:name w:val="WW8Num41z6"/>
    <w:uiPriority w:val="99"/>
    <w:rsid w:val="009822A6"/>
  </w:style>
  <w:style w:type="character" w:customStyle="1" w:styleId="WW8Num41z7">
    <w:name w:val="WW8Num41z7"/>
    <w:uiPriority w:val="99"/>
    <w:rsid w:val="009822A6"/>
  </w:style>
  <w:style w:type="character" w:customStyle="1" w:styleId="WW8Num41z8">
    <w:name w:val="WW8Num41z8"/>
    <w:uiPriority w:val="99"/>
    <w:rsid w:val="009822A6"/>
  </w:style>
  <w:style w:type="character" w:customStyle="1" w:styleId="WW8Num43z1">
    <w:name w:val="WW8Num43z1"/>
    <w:uiPriority w:val="99"/>
    <w:rsid w:val="009822A6"/>
  </w:style>
  <w:style w:type="character" w:customStyle="1" w:styleId="WW8Num43z2">
    <w:name w:val="WW8Num43z2"/>
    <w:uiPriority w:val="99"/>
    <w:rsid w:val="009822A6"/>
  </w:style>
  <w:style w:type="character" w:customStyle="1" w:styleId="WW8Num43z3">
    <w:name w:val="WW8Num43z3"/>
    <w:uiPriority w:val="99"/>
    <w:rsid w:val="009822A6"/>
  </w:style>
  <w:style w:type="character" w:customStyle="1" w:styleId="WW8Num43z4">
    <w:name w:val="WW8Num43z4"/>
    <w:uiPriority w:val="99"/>
    <w:rsid w:val="009822A6"/>
  </w:style>
  <w:style w:type="character" w:customStyle="1" w:styleId="WW8Num43z5">
    <w:name w:val="WW8Num43z5"/>
    <w:uiPriority w:val="99"/>
    <w:rsid w:val="009822A6"/>
  </w:style>
  <w:style w:type="character" w:customStyle="1" w:styleId="WW8Num43z6">
    <w:name w:val="WW8Num43z6"/>
    <w:uiPriority w:val="99"/>
    <w:rsid w:val="009822A6"/>
  </w:style>
  <w:style w:type="character" w:customStyle="1" w:styleId="WW8Num43z7">
    <w:name w:val="WW8Num43z7"/>
    <w:uiPriority w:val="99"/>
    <w:rsid w:val="009822A6"/>
  </w:style>
  <w:style w:type="character" w:customStyle="1" w:styleId="WW8Num43z8">
    <w:name w:val="WW8Num43z8"/>
    <w:uiPriority w:val="99"/>
    <w:rsid w:val="009822A6"/>
  </w:style>
  <w:style w:type="character" w:customStyle="1" w:styleId="WW8Num44z2">
    <w:name w:val="WW8Num44z2"/>
    <w:uiPriority w:val="99"/>
    <w:rsid w:val="009822A6"/>
    <w:rPr>
      <w:rFonts w:ascii="Wingdings" w:hAnsi="Wingdings"/>
    </w:rPr>
  </w:style>
  <w:style w:type="character" w:customStyle="1" w:styleId="WW8Num46z2">
    <w:name w:val="WW8Num46z2"/>
    <w:uiPriority w:val="99"/>
    <w:rsid w:val="009822A6"/>
    <w:rPr>
      <w:rFonts w:ascii="Wingdings" w:hAnsi="Wingdings"/>
    </w:rPr>
  </w:style>
  <w:style w:type="character" w:customStyle="1" w:styleId="WW8Num47z2">
    <w:name w:val="WW8Num47z2"/>
    <w:uiPriority w:val="99"/>
    <w:rsid w:val="009822A6"/>
    <w:rPr>
      <w:rFonts w:ascii="Wingdings" w:hAnsi="Wingdings"/>
    </w:rPr>
  </w:style>
  <w:style w:type="character" w:customStyle="1" w:styleId="WW8NumSt31z0">
    <w:name w:val="WW8NumSt31z0"/>
    <w:uiPriority w:val="99"/>
    <w:rsid w:val="009822A6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9822A6"/>
    <w:rPr>
      <w:vertAlign w:val="superscript"/>
    </w:rPr>
  </w:style>
  <w:style w:type="character" w:customStyle="1" w:styleId="1fffffe">
    <w:name w:val="Знак примечания1"/>
    <w:uiPriority w:val="99"/>
    <w:rsid w:val="009822A6"/>
    <w:rPr>
      <w:sz w:val="16"/>
    </w:rPr>
  </w:style>
  <w:style w:type="character" w:customStyle="1" w:styleId="EndnoteCharacters">
    <w:name w:val="Endnote Characters"/>
    <w:uiPriority w:val="99"/>
    <w:rsid w:val="009822A6"/>
    <w:rPr>
      <w:vertAlign w:val="superscript"/>
    </w:rPr>
  </w:style>
  <w:style w:type="paragraph" w:customStyle="1" w:styleId="LO-Normal1">
    <w:name w:val="LO-Normal1"/>
    <w:uiPriority w:val="99"/>
    <w:qFormat/>
    <w:rsid w:val="009822A6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9822A6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9822A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9822A6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9822A6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9822A6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9822A6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9822A6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9822A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9822A6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9822A6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9822A6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9822A6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9822A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9822A6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9822A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9822A6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982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9822A6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9822A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9822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9822A6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9822A6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9822A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9822A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9822A6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9822A6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9822A6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9822A6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9822A6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9822A6"/>
  </w:style>
  <w:style w:type="character" w:customStyle="1" w:styleId="ListLabel8">
    <w:name w:val="ListLabel 8"/>
    <w:uiPriority w:val="99"/>
    <w:qFormat/>
    <w:rsid w:val="009822A6"/>
  </w:style>
  <w:style w:type="character" w:customStyle="1" w:styleId="ListLabel9">
    <w:name w:val="ListLabel 9"/>
    <w:uiPriority w:val="99"/>
    <w:qFormat/>
    <w:rsid w:val="009822A6"/>
  </w:style>
  <w:style w:type="character" w:customStyle="1" w:styleId="ListLabel10">
    <w:name w:val="ListLabel 10"/>
    <w:uiPriority w:val="99"/>
    <w:qFormat/>
    <w:rsid w:val="009822A6"/>
  </w:style>
  <w:style w:type="character" w:customStyle="1" w:styleId="ListLabel11">
    <w:name w:val="ListLabel 11"/>
    <w:uiPriority w:val="99"/>
    <w:qFormat/>
    <w:rsid w:val="009822A6"/>
  </w:style>
  <w:style w:type="character" w:customStyle="1" w:styleId="ListLabel12">
    <w:name w:val="ListLabel 12"/>
    <w:uiPriority w:val="99"/>
    <w:qFormat/>
    <w:rsid w:val="009822A6"/>
  </w:style>
  <w:style w:type="character" w:customStyle="1" w:styleId="ListLabel13">
    <w:name w:val="ListLabel 13"/>
    <w:uiPriority w:val="99"/>
    <w:qFormat/>
    <w:rsid w:val="009822A6"/>
  </w:style>
  <w:style w:type="character" w:customStyle="1" w:styleId="ListLabel14">
    <w:name w:val="ListLabel 14"/>
    <w:uiPriority w:val="99"/>
    <w:qFormat/>
    <w:rsid w:val="009822A6"/>
  </w:style>
  <w:style w:type="character" w:customStyle="1" w:styleId="ListLabel15">
    <w:name w:val="ListLabel 15"/>
    <w:uiPriority w:val="99"/>
    <w:qFormat/>
    <w:rsid w:val="009822A6"/>
  </w:style>
  <w:style w:type="character" w:customStyle="1" w:styleId="ListLabel16">
    <w:name w:val="ListLabel 16"/>
    <w:uiPriority w:val="99"/>
    <w:qFormat/>
    <w:rsid w:val="009822A6"/>
  </w:style>
  <w:style w:type="character" w:customStyle="1" w:styleId="ListLabel17">
    <w:name w:val="ListLabel 17"/>
    <w:uiPriority w:val="99"/>
    <w:qFormat/>
    <w:rsid w:val="009822A6"/>
  </w:style>
  <w:style w:type="character" w:customStyle="1" w:styleId="ListLabel18">
    <w:name w:val="ListLabel 18"/>
    <w:uiPriority w:val="99"/>
    <w:qFormat/>
    <w:rsid w:val="009822A6"/>
  </w:style>
  <w:style w:type="character" w:customStyle="1" w:styleId="ListLabel19">
    <w:name w:val="ListLabel 19"/>
    <w:uiPriority w:val="99"/>
    <w:qFormat/>
    <w:rsid w:val="009822A6"/>
  </w:style>
  <w:style w:type="character" w:customStyle="1" w:styleId="ListLabel20">
    <w:name w:val="ListLabel 20"/>
    <w:uiPriority w:val="99"/>
    <w:qFormat/>
    <w:rsid w:val="009822A6"/>
  </w:style>
  <w:style w:type="character" w:customStyle="1" w:styleId="ListLabel21">
    <w:name w:val="ListLabel 21"/>
    <w:uiPriority w:val="99"/>
    <w:qFormat/>
    <w:rsid w:val="009822A6"/>
  </w:style>
  <w:style w:type="character" w:customStyle="1" w:styleId="ListLabel22">
    <w:name w:val="ListLabel 22"/>
    <w:uiPriority w:val="99"/>
    <w:qFormat/>
    <w:rsid w:val="009822A6"/>
  </w:style>
  <w:style w:type="character" w:customStyle="1" w:styleId="ListLabel23">
    <w:name w:val="ListLabel 23"/>
    <w:uiPriority w:val="99"/>
    <w:qFormat/>
    <w:rsid w:val="009822A6"/>
  </w:style>
  <w:style w:type="character" w:customStyle="1" w:styleId="ListLabel24">
    <w:name w:val="ListLabel 24"/>
    <w:uiPriority w:val="99"/>
    <w:qFormat/>
    <w:rsid w:val="009822A6"/>
  </w:style>
  <w:style w:type="character" w:customStyle="1" w:styleId="ListLabel25">
    <w:name w:val="ListLabel 25"/>
    <w:uiPriority w:val="99"/>
    <w:qFormat/>
    <w:rsid w:val="009822A6"/>
  </w:style>
  <w:style w:type="character" w:customStyle="1" w:styleId="ListLabel26">
    <w:name w:val="ListLabel 26"/>
    <w:uiPriority w:val="99"/>
    <w:qFormat/>
    <w:rsid w:val="009822A6"/>
  </w:style>
  <w:style w:type="character" w:customStyle="1" w:styleId="ListLabel27">
    <w:name w:val="ListLabel 27"/>
    <w:uiPriority w:val="99"/>
    <w:qFormat/>
    <w:rsid w:val="009822A6"/>
  </w:style>
  <w:style w:type="character" w:customStyle="1" w:styleId="ListLabel28">
    <w:name w:val="ListLabel 28"/>
    <w:uiPriority w:val="99"/>
    <w:qFormat/>
    <w:rsid w:val="009822A6"/>
  </w:style>
  <w:style w:type="character" w:customStyle="1" w:styleId="ListLabel29">
    <w:name w:val="ListLabel 29"/>
    <w:uiPriority w:val="99"/>
    <w:qFormat/>
    <w:rsid w:val="009822A6"/>
  </w:style>
  <w:style w:type="character" w:customStyle="1" w:styleId="ListLabel30">
    <w:name w:val="ListLabel 30"/>
    <w:uiPriority w:val="99"/>
    <w:qFormat/>
    <w:rsid w:val="009822A6"/>
  </w:style>
  <w:style w:type="character" w:customStyle="1" w:styleId="ListLabel31">
    <w:name w:val="ListLabel 31"/>
    <w:uiPriority w:val="99"/>
    <w:qFormat/>
    <w:rsid w:val="009822A6"/>
  </w:style>
  <w:style w:type="character" w:customStyle="1" w:styleId="ListLabel32">
    <w:name w:val="ListLabel 32"/>
    <w:uiPriority w:val="99"/>
    <w:qFormat/>
    <w:rsid w:val="009822A6"/>
  </w:style>
  <w:style w:type="character" w:customStyle="1" w:styleId="ListLabel33">
    <w:name w:val="ListLabel 33"/>
    <w:uiPriority w:val="99"/>
    <w:qFormat/>
    <w:rsid w:val="009822A6"/>
  </w:style>
  <w:style w:type="character" w:customStyle="1" w:styleId="ListLabel34">
    <w:name w:val="ListLabel 34"/>
    <w:uiPriority w:val="99"/>
    <w:qFormat/>
    <w:rsid w:val="009822A6"/>
    <w:rPr>
      <w:color w:val="00000A"/>
    </w:rPr>
  </w:style>
  <w:style w:type="character" w:customStyle="1" w:styleId="ListLabel35">
    <w:name w:val="ListLabel 35"/>
    <w:uiPriority w:val="99"/>
    <w:qFormat/>
    <w:rsid w:val="009822A6"/>
  </w:style>
  <w:style w:type="character" w:customStyle="1" w:styleId="ListLabel36">
    <w:name w:val="ListLabel 36"/>
    <w:uiPriority w:val="99"/>
    <w:qFormat/>
    <w:rsid w:val="009822A6"/>
  </w:style>
  <w:style w:type="character" w:customStyle="1" w:styleId="ListLabel37">
    <w:name w:val="ListLabel 37"/>
    <w:uiPriority w:val="99"/>
    <w:qFormat/>
    <w:rsid w:val="009822A6"/>
  </w:style>
  <w:style w:type="character" w:customStyle="1" w:styleId="ListLabel38">
    <w:name w:val="ListLabel 38"/>
    <w:uiPriority w:val="99"/>
    <w:qFormat/>
    <w:rsid w:val="009822A6"/>
  </w:style>
  <w:style w:type="character" w:customStyle="1" w:styleId="ListLabel39">
    <w:name w:val="ListLabel 39"/>
    <w:uiPriority w:val="99"/>
    <w:qFormat/>
    <w:rsid w:val="009822A6"/>
  </w:style>
  <w:style w:type="character" w:customStyle="1" w:styleId="ListLabel40">
    <w:name w:val="ListLabel 40"/>
    <w:uiPriority w:val="99"/>
    <w:qFormat/>
    <w:rsid w:val="009822A6"/>
  </w:style>
  <w:style w:type="character" w:customStyle="1" w:styleId="ListLabel41">
    <w:name w:val="ListLabel 41"/>
    <w:uiPriority w:val="99"/>
    <w:qFormat/>
    <w:rsid w:val="009822A6"/>
  </w:style>
  <w:style w:type="character" w:customStyle="1" w:styleId="ListLabel42">
    <w:name w:val="ListLabel 42"/>
    <w:uiPriority w:val="99"/>
    <w:qFormat/>
    <w:rsid w:val="009822A6"/>
  </w:style>
  <w:style w:type="character" w:customStyle="1" w:styleId="ListLabel43">
    <w:name w:val="ListLabel 43"/>
    <w:uiPriority w:val="99"/>
    <w:qFormat/>
    <w:rsid w:val="009822A6"/>
  </w:style>
  <w:style w:type="character" w:customStyle="1" w:styleId="ListLabel44">
    <w:name w:val="ListLabel 44"/>
    <w:uiPriority w:val="99"/>
    <w:qFormat/>
    <w:rsid w:val="009822A6"/>
  </w:style>
  <w:style w:type="character" w:customStyle="1" w:styleId="ListLabel45">
    <w:name w:val="ListLabel 45"/>
    <w:uiPriority w:val="99"/>
    <w:qFormat/>
    <w:rsid w:val="009822A6"/>
  </w:style>
  <w:style w:type="character" w:customStyle="1" w:styleId="ListLabel46">
    <w:name w:val="ListLabel 46"/>
    <w:uiPriority w:val="99"/>
    <w:qFormat/>
    <w:rsid w:val="009822A6"/>
  </w:style>
  <w:style w:type="character" w:customStyle="1" w:styleId="ListLabel47">
    <w:name w:val="ListLabel 47"/>
    <w:uiPriority w:val="99"/>
    <w:qFormat/>
    <w:rsid w:val="009822A6"/>
  </w:style>
  <w:style w:type="character" w:customStyle="1" w:styleId="ListLabel48">
    <w:name w:val="ListLabel 48"/>
    <w:uiPriority w:val="99"/>
    <w:qFormat/>
    <w:rsid w:val="009822A6"/>
  </w:style>
  <w:style w:type="character" w:customStyle="1" w:styleId="ListLabel49">
    <w:name w:val="ListLabel 49"/>
    <w:uiPriority w:val="99"/>
    <w:qFormat/>
    <w:rsid w:val="009822A6"/>
  </w:style>
  <w:style w:type="character" w:customStyle="1" w:styleId="ListLabel50">
    <w:name w:val="ListLabel 50"/>
    <w:uiPriority w:val="99"/>
    <w:qFormat/>
    <w:rsid w:val="009822A6"/>
  </w:style>
  <w:style w:type="character" w:customStyle="1" w:styleId="ListLabel51">
    <w:name w:val="ListLabel 51"/>
    <w:uiPriority w:val="99"/>
    <w:qFormat/>
    <w:rsid w:val="009822A6"/>
  </w:style>
  <w:style w:type="character" w:customStyle="1" w:styleId="ListLabel52">
    <w:name w:val="ListLabel 52"/>
    <w:uiPriority w:val="99"/>
    <w:qFormat/>
    <w:rsid w:val="009822A6"/>
  </w:style>
  <w:style w:type="character" w:customStyle="1" w:styleId="ListLabel53">
    <w:name w:val="ListLabel 53"/>
    <w:uiPriority w:val="99"/>
    <w:qFormat/>
    <w:rsid w:val="009822A6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9822A6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9822A6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9822A6"/>
  </w:style>
  <w:style w:type="character" w:customStyle="1" w:styleId="ListLabel57">
    <w:name w:val="ListLabel 57"/>
    <w:uiPriority w:val="99"/>
    <w:qFormat/>
    <w:rsid w:val="009822A6"/>
  </w:style>
  <w:style w:type="character" w:customStyle="1" w:styleId="ListLabel58">
    <w:name w:val="ListLabel 58"/>
    <w:uiPriority w:val="99"/>
    <w:qFormat/>
    <w:rsid w:val="009822A6"/>
  </w:style>
  <w:style w:type="character" w:customStyle="1" w:styleId="ListLabel59">
    <w:name w:val="ListLabel 59"/>
    <w:uiPriority w:val="99"/>
    <w:qFormat/>
    <w:rsid w:val="009822A6"/>
  </w:style>
  <w:style w:type="character" w:customStyle="1" w:styleId="ListLabel60">
    <w:name w:val="ListLabel 60"/>
    <w:uiPriority w:val="99"/>
    <w:qFormat/>
    <w:rsid w:val="009822A6"/>
  </w:style>
  <w:style w:type="character" w:customStyle="1" w:styleId="ListLabel61">
    <w:name w:val="ListLabel 61"/>
    <w:uiPriority w:val="99"/>
    <w:qFormat/>
    <w:rsid w:val="009822A6"/>
  </w:style>
  <w:style w:type="character" w:customStyle="1" w:styleId="ListLabel62">
    <w:name w:val="ListLabel 62"/>
    <w:uiPriority w:val="99"/>
    <w:qFormat/>
    <w:rsid w:val="009822A6"/>
  </w:style>
  <w:style w:type="character" w:customStyle="1" w:styleId="ListLabel63">
    <w:name w:val="ListLabel 63"/>
    <w:uiPriority w:val="99"/>
    <w:qFormat/>
    <w:rsid w:val="009822A6"/>
    <w:rPr>
      <w:sz w:val="24"/>
    </w:rPr>
  </w:style>
  <w:style w:type="character" w:customStyle="1" w:styleId="ListLabel64">
    <w:name w:val="ListLabel 64"/>
    <w:uiPriority w:val="99"/>
    <w:qFormat/>
    <w:rsid w:val="009822A6"/>
  </w:style>
  <w:style w:type="character" w:customStyle="1" w:styleId="ListLabel65">
    <w:name w:val="ListLabel 65"/>
    <w:uiPriority w:val="99"/>
    <w:qFormat/>
    <w:rsid w:val="009822A6"/>
  </w:style>
  <w:style w:type="character" w:customStyle="1" w:styleId="ListLabel66">
    <w:name w:val="ListLabel 66"/>
    <w:uiPriority w:val="99"/>
    <w:qFormat/>
    <w:rsid w:val="009822A6"/>
  </w:style>
  <w:style w:type="character" w:customStyle="1" w:styleId="ListLabel67">
    <w:name w:val="ListLabel 67"/>
    <w:uiPriority w:val="99"/>
    <w:qFormat/>
    <w:rsid w:val="009822A6"/>
  </w:style>
  <w:style w:type="character" w:customStyle="1" w:styleId="ListLabel68">
    <w:name w:val="ListLabel 68"/>
    <w:uiPriority w:val="99"/>
    <w:qFormat/>
    <w:rsid w:val="009822A6"/>
  </w:style>
  <w:style w:type="character" w:customStyle="1" w:styleId="ListLabel69">
    <w:name w:val="ListLabel 69"/>
    <w:uiPriority w:val="99"/>
    <w:qFormat/>
    <w:rsid w:val="009822A6"/>
  </w:style>
  <w:style w:type="character" w:customStyle="1" w:styleId="ListLabel70">
    <w:name w:val="ListLabel 70"/>
    <w:uiPriority w:val="99"/>
    <w:qFormat/>
    <w:rsid w:val="009822A6"/>
  </w:style>
  <w:style w:type="character" w:customStyle="1" w:styleId="ListLabel71">
    <w:name w:val="ListLabel 71"/>
    <w:uiPriority w:val="99"/>
    <w:qFormat/>
    <w:rsid w:val="009822A6"/>
  </w:style>
  <w:style w:type="character" w:customStyle="1" w:styleId="ListLabel72">
    <w:name w:val="ListLabel 72"/>
    <w:uiPriority w:val="99"/>
    <w:qFormat/>
    <w:rsid w:val="009822A6"/>
  </w:style>
  <w:style w:type="character" w:customStyle="1" w:styleId="ListLabel73">
    <w:name w:val="ListLabel 73"/>
    <w:uiPriority w:val="99"/>
    <w:qFormat/>
    <w:rsid w:val="009822A6"/>
  </w:style>
  <w:style w:type="character" w:customStyle="1" w:styleId="ListLabel74">
    <w:name w:val="ListLabel 74"/>
    <w:uiPriority w:val="99"/>
    <w:qFormat/>
    <w:rsid w:val="009822A6"/>
  </w:style>
  <w:style w:type="character" w:customStyle="1" w:styleId="ListLabel75">
    <w:name w:val="ListLabel 75"/>
    <w:uiPriority w:val="99"/>
    <w:qFormat/>
    <w:rsid w:val="009822A6"/>
  </w:style>
  <w:style w:type="character" w:customStyle="1" w:styleId="ListLabel76">
    <w:name w:val="ListLabel 76"/>
    <w:uiPriority w:val="99"/>
    <w:qFormat/>
    <w:rsid w:val="009822A6"/>
  </w:style>
  <w:style w:type="character" w:customStyle="1" w:styleId="ListLabel77">
    <w:name w:val="ListLabel 77"/>
    <w:uiPriority w:val="99"/>
    <w:qFormat/>
    <w:rsid w:val="009822A6"/>
  </w:style>
  <w:style w:type="character" w:customStyle="1" w:styleId="ListLabel78">
    <w:name w:val="ListLabel 78"/>
    <w:uiPriority w:val="99"/>
    <w:qFormat/>
    <w:rsid w:val="009822A6"/>
    <w:rPr>
      <w:sz w:val="24"/>
    </w:rPr>
  </w:style>
  <w:style w:type="character" w:customStyle="1" w:styleId="ListLabel79">
    <w:name w:val="ListLabel 79"/>
    <w:uiPriority w:val="99"/>
    <w:qFormat/>
    <w:rsid w:val="009822A6"/>
  </w:style>
  <w:style w:type="character" w:customStyle="1" w:styleId="ListLabel80">
    <w:name w:val="ListLabel 80"/>
    <w:uiPriority w:val="99"/>
    <w:qFormat/>
    <w:rsid w:val="009822A6"/>
  </w:style>
  <w:style w:type="character" w:customStyle="1" w:styleId="ListLabel81">
    <w:name w:val="ListLabel 81"/>
    <w:uiPriority w:val="99"/>
    <w:qFormat/>
    <w:rsid w:val="009822A6"/>
  </w:style>
  <w:style w:type="character" w:customStyle="1" w:styleId="ListLabel82">
    <w:name w:val="ListLabel 82"/>
    <w:uiPriority w:val="99"/>
    <w:qFormat/>
    <w:rsid w:val="009822A6"/>
  </w:style>
  <w:style w:type="character" w:customStyle="1" w:styleId="ListLabel83">
    <w:name w:val="ListLabel 83"/>
    <w:uiPriority w:val="99"/>
    <w:qFormat/>
    <w:rsid w:val="009822A6"/>
  </w:style>
  <w:style w:type="character" w:customStyle="1" w:styleId="ListLabel84">
    <w:name w:val="ListLabel 84"/>
    <w:uiPriority w:val="99"/>
    <w:qFormat/>
    <w:rsid w:val="009822A6"/>
  </w:style>
  <w:style w:type="character" w:customStyle="1" w:styleId="ListLabel85">
    <w:name w:val="ListLabel 85"/>
    <w:uiPriority w:val="99"/>
    <w:qFormat/>
    <w:rsid w:val="009822A6"/>
  </w:style>
  <w:style w:type="character" w:customStyle="1" w:styleId="ListLabel86">
    <w:name w:val="ListLabel 86"/>
    <w:uiPriority w:val="99"/>
    <w:qFormat/>
    <w:rsid w:val="009822A6"/>
  </w:style>
  <w:style w:type="character" w:customStyle="1" w:styleId="ListLabel87">
    <w:name w:val="ListLabel 87"/>
    <w:uiPriority w:val="99"/>
    <w:qFormat/>
    <w:rsid w:val="009822A6"/>
  </w:style>
  <w:style w:type="character" w:customStyle="1" w:styleId="ListLabel88">
    <w:name w:val="ListLabel 88"/>
    <w:uiPriority w:val="99"/>
    <w:qFormat/>
    <w:rsid w:val="009822A6"/>
  </w:style>
  <w:style w:type="character" w:customStyle="1" w:styleId="ListLabel89">
    <w:name w:val="ListLabel 89"/>
    <w:uiPriority w:val="99"/>
    <w:qFormat/>
    <w:rsid w:val="009822A6"/>
  </w:style>
  <w:style w:type="character" w:customStyle="1" w:styleId="ListLabel90">
    <w:name w:val="ListLabel 90"/>
    <w:uiPriority w:val="99"/>
    <w:qFormat/>
    <w:rsid w:val="009822A6"/>
  </w:style>
  <w:style w:type="character" w:customStyle="1" w:styleId="ListLabel91">
    <w:name w:val="ListLabel 91"/>
    <w:uiPriority w:val="99"/>
    <w:qFormat/>
    <w:rsid w:val="009822A6"/>
  </w:style>
  <w:style w:type="character" w:customStyle="1" w:styleId="ListLabel92">
    <w:name w:val="ListLabel 92"/>
    <w:uiPriority w:val="99"/>
    <w:qFormat/>
    <w:rsid w:val="009822A6"/>
  </w:style>
  <w:style w:type="character" w:customStyle="1" w:styleId="ListLabel93">
    <w:name w:val="ListLabel 93"/>
    <w:uiPriority w:val="99"/>
    <w:qFormat/>
    <w:rsid w:val="009822A6"/>
  </w:style>
  <w:style w:type="character" w:customStyle="1" w:styleId="ListLabel94">
    <w:name w:val="ListLabel 94"/>
    <w:uiPriority w:val="99"/>
    <w:qFormat/>
    <w:rsid w:val="009822A6"/>
  </w:style>
  <w:style w:type="character" w:customStyle="1" w:styleId="ListLabel95">
    <w:name w:val="ListLabel 95"/>
    <w:uiPriority w:val="99"/>
    <w:qFormat/>
    <w:rsid w:val="009822A6"/>
  </w:style>
  <w:style w:type="character" w:customStyle="1" w:styleId="ListLabel96">
    <w:name w:val="ListLabel 96"/>
    <w:uiPriority w:val="99"/>
    <w:qFormat/>
    <w:rsid w:val="009822A6"/>
    <w:rPr>
      <w:sz w:val="24"/>
    </w:rPr>
  </w:style>
  <w:style w:type="character" w:customStyle="1" w:styleId="ListLabel97">
    <w:name w:val="ListLabel 97"/>
    <w:uiPriority w:val="99"/>
    <w:qFormat/>
    <w:rsid w:val="009822A6"/>
  </w:style>
  <w:style w:type="character" w:customStyle="1" w:styleId="ListLabel98">
    <w:name w:val="ListLabel 98"/>
    <w:uiPriority w:val="99"/>
    <w:qFormat/>
    <w:rsid w:val="009822A6"/>
  </w:style>
  <w:style w:type="character" w:customStyle="1" w:styleId="ListLabel99">
    <w:name w:val="ListLabel 99"/>
    <w:uiPriority w:val="99"/>
    <w:qFormat/>
    <w:rsid w:val="009822A6"/>
  </w:style>
  <w:style w:type="character" w:customStyle="1" w:styleId="ListLabel100">
    <w:name w:val="ListLabel 100"/>
    <w:uiPriority w:val="99"/>
    <w:qFormat/>
    <w:rsid w:val="009822A6"/>
  </w:style>
  <w:style w:type="character" w:customStyle="1" w:styleId="ListLabel101">
    <w:name w:val="ListLabel 101"/>
    <w:uiPriority w:val="99"/>
    <w:qFormat/>
    <w:rsid w:val="009822A6"/>
  </w:style>
  <w:style w:type="character" w:customStyle="1" w:styleId="ListLabel102">
    <w:name w:val="ListLabel 102"/>
    <w:uiPriority w:val="99"/>
    <w:qFormat/>
    <w:rsid w:val="009822A6"/>
  </w:style>
  <w:style w:type="character" w:customStyle="1" w:styleId="ListLabel103">
    <w:name w:val="ListLabel 103"/>
    <w:uiPriority w:val="99"/>
    <w:qFormat/>
    <w:rsid w:val="009822A6"/>
  </w:style>
  <w:style w:type="character" w:customStyle="1" w:styleId="ListLabel104">
    <w:name w:val="ListLabel 104"/>
    <w:uiPriority w:val="99"/>
    <w:qFormat/>
    <w:rsid w:val="009822A6"/>
  </w:style>
  <w:style w:type="character" w:customStyle="1" w:styleId="ListLabel105">
    <w:name w:val="ListLabel 105"/>
    <w:uiPriority w:val="99"/>
    <w:qFormat/>
    <w:rsid w:val="009822A6"/>
  </w:style>
  <w:style w:type="character" w:customStyle="1" w:styleId="ListLabel106">
    <w:name w:val="ListLabel 106"/>
    <w:uiPriority w:val="99"/>
    <w:qFormat/>
    <w:rsid w:val="009822A6"/>
  </w:style>
  <w:style w:type="character" w:customStyle="1" w:styleId="ListLabel107">
    <w:name w:val="ListLabel 107"/>
    <w:uiPriority w:val="99"/>
    <w:qFormat/>
    <w:rsid w:val="009822A6"/>
  </w:style>
  <w:style w:type="character" w:customStyle="1" w:styleId="ListLabel108">
    <w:name w:val="ListLabel 108"/>
    <w:uiPriority w:val="99"/>
    <w:qFormat/>
    <w:rsid w:val="009822A6"/>
  </w:style>
  <w:style w:type="character" w:customStyle="1" w:styleId="ListLabel109">
    <w:name w:val="ListLabel 109"/>
    <w:uiPriority w:val="99"/>
    <w:qFormat/>
    <w:rsid w:val="009822A6"/>
  </w:style>
  <w:style w:type="character" w:customStyle="1" w:styleId="ListLabel110">
    <w:name w:val="ListLabel 110"/>
    <w:uiPriority w:val="99"/>
    <w:qFormat/>
    <w:rsid w:val="009822A6"/>
  </w:style>
  <w:style w:type="character" w:customStyle="1" w:styleId="ListLabel111">
    <w:name w:val="ListLabel 111"/>
    <w:uiPriority w:val="99"/>
    <w:qFormat/>
    <w:rsid w:val="009822A6"/>
  </w:style>
  <w:style w:type="character" w:customStyle="1" w:styleId="ListLabel112">
    <w:name w:val="ListLabel 112"/>
    <w:uiPriority w:val="99"/>
    <w:qFormat/>
    <w:rsid w:val="009822A6"/>
  </w:style>
  <w:style w:type="character" w:customStyle="1" w:styleId="ListLabel113">
    <w:name w:val="ListLabel 113"/>
    <w:uiPriority w:val="99"/>
    <w:qFormat/>
    <w:rsid w:val="009822A6"/>
  </w:style>
  <w:style w:type="character" w:customStyle="1" w:styleId="ListLabel114">
    <w:name w:val="ListLabel 114"/>
    <w:uiPriority w:val="99"/>
    <w:qFormat/>
    <w:rsid w:val="009822A6"/>
    <w:rPr>
      <w:sz w:val="24"/>
    </w:rPr>
  </w:style>
  <w:style w:type="character" w:customStyle="1" w:styleId="ListLabel115">
    <w:name w:val="ListLabel 115"/>
    <w:uiPriority w:val="99"/>
    <w:qFormat/>
    <w:rsid w:val="009822A6"/>
  </w:style>
  <w:style w:type="character" w:customStyle="1" w:styleId="ListLabel116">
    <w:name w:val="ListLabel 116"/>
    <w:uiPriority w:val="99"/>
    <w:qFormat/>
    <w:rsid w:val="009822A6"/>
  </w:style>
  <w:style w:type="character" w:customStyle="1" w:styleId="ListLabel117">
    <w:name w:val="ListLabel 117"/>
    <w:uiPriority w:val="99"/>
    <w:qFormat/>
    <w:rsid w:val="009822A6"/>
  </w:style>
  <w:style w:type="character" w:customStyle="1" w:styleId="ListLabel118">
    <w:name w:val="ListLabel 118"/>
    <w:uiPriority w:val="99"/>
    <w:qFormat/>
    <w:rsid w:val="009822A6"/>
  </w:style>
  <w:style w:type="character" w:customStyle="1" w:styleId="ListLabel119">
    <w:name w:val="ListLabel 119"/>
    <w:uiPriority w:val="99"/>
    <w:qFormat/>
    <w:rsid w:val="009822A6"/>
  </w:style>
  <w:style w:type="character" w:customStyle="1" w:styleId="ListLabel120">
    <w:name w:val="ListLabel 120"/>
    <w:uiPriority w:val="99"/>
    <w:qFormat/>
    <w:rsid w:val="009822A6"/>
  </w:style>
  <w:style w:type="character" w:customStyle="1" w:styleId="ListLabel121">
    <w:name w:val="ListLabel 121"/>
    <w:uiPriority w:val="99"/>
    <w:qFormat/>
    <w:rsid w:val="009822A6"/>
  </w:style>
  <w:style w:type="character" w:customStyle="1" w:styleId="ListLabel122">
    <w:name w:val="ListLabel 122"/>
    <w:uiPriority w:val="99"/>
    <w:qFormat/>
    <w:rsid w:val="009822A6"/>
  </w:style>
  <w:style w:type="character" w:customStyle="1" w:styleId="ListLabel123">
    <w:name w:val="ListLabel 123"/>
    <w:uiPriority w:val="99"/>
    <w:qFormat/>
    <w:rsid w:val="009822A6"/>
  </w:style>
  <w:style w:type="character" w:customStyle="1" w:styleId="ListLabel124">
    <w:name w:val="ListLabel 124"/>
    <w:uiPriority w:val="99"/>
    <w:qFormat/>
    <w:rsid w:val="009822A6"/>
  </w:style>
  <w:style w:type="character" w:customStyle="1" w:styleId="ListLabel125">
    <w:name w:val="ListLabel 125"/>
    <w:uiPriority w:val="99"/>
    <w:qFormat/>
    <w:rsid w:val="009822A6"/>
  </w:style>
  <w:style w:type="character" w:customStyle="1" w:styleId="ListLabel126">
    <w:name w:val="ListLabel 126"/>
    <w:uiPriority w:val="99"/>
    <w:qFormat/>
    <w:rsid w:val="009822A6"/>
  </w:style>
  <w:style w:type="character" w:customStyle="1" w:styleId="ListLabel127">
    <w:name w:val="ListLabel 127"/>
    <w:uiPriority w:val="99"/>
    <w:qFormat/>
    <w:rsid w:val="009822A6"/>
  </w:style>
  <w:style w:type="character" w:customStyle="1" w:styleId="ListLabel128">
    <w:name w:val="ListLabel 128"/>
    <w:uiPriority w:val="99"/>
    <w:qFormat/>
    <w:rsid w:val="009822A6"/>
  </w:style>
  <w:style w:type="character" w:customStyle="1" w:styleId="ListLabel129">
    <w:name w:val="ListLabel 129"/>
    <w:uiPriority w:val="99"/>
    <w:qFormat/>
    <w:rsid w:val="009822A6"/>
  </w:style>
  <w:style w:type="character" w:customStyle="1" w:styleId="ListLabel130">
    <w:name w:val="ListLabel 130"/>
    <w:uiPriority w:val="99"/>
    <w:qFormat/>
    <w:rsid w:val="009822A6"/>
  </w:style>
  <w:style w:type="character" w:customStyle="1" w:styleId="ListLabel131">
    <w:name w:val="ListLabel 131"/>
    <w:uiPriority w:val="99"/>
    <w:qFormat/>
    <w:rsid w:val="009822A6"/>
  </w:style>
  <w:style w:type="character" w:customStyle="1" w:styleId="ListLabel132">
    <w:name w:val="ListLabel 132"/>
    <w:uiPriority w:val="99"/>
    <w:qFormat/>
    <w:rsid w:val="009822A6"/>
  </w:style>
  <w:style w:type="character" w:customStyle="1" w:styleId="ListLabel133">
    <w:name w:val="ListLabel 133"/>
    <w:uiPriority w:val="99"/>
    <w:qFormat/>
    <w:rsid w:val="009822A6"/>
  </w:style>
  <w:style w:type="character" w:customStyle="1" w:styleId="ListLabel134">
    <w:name w:val="ListLabel 134"/>
    <w:uiPriority w:val="99"/>
    <w:qFormat/>
    <w:rsid w:val="009822A6"/>
  </w:style>
  <w:style w:type="character" w:customStyle="1" w:styleId="ListLabel135">
    <w:name w:val="ListLabel 135"/>
    <w:uiPriority w:val="99"/>
    <w:qFormat/>
    <w:rsid w:val="009822A6"/>
  </w:style>
  <w:style w:type="character" w:customStyle="1" w:styleId="ListLabel136">
    <w:name w:val="ListLabel 136"/>
    <w:uiPriority w:val="99"/>
    <w:qFormat/>
    <w:rsid w:val="009822A6"/>
  </w:style>
  <w:style w:type="character" w:customStyle="1" w:styleId="ListLabel137">
    <w:name w:val="ListLabel 137"/>
    <w:uiPriority w:val="99"/>
    <w:qFormat/>
    <w:rsid w:val="009822A6"/>
  </w:style>
  <w:style w:type="character" w:customStyle="1" w:styleId="ListLabel138">
    <w:name w:val="ListLabel 138"/>
    <w:uiPriority w:val="99"/>
    <w:qFormat/>
    <w:rsid w:val="009822A6"/>
  </w:style>
  <w:style w:type="character" w:customStyle="1" w:styleId="ListLabel139">
    <w:name w:val="ListLabel 139"/>
    <w:uiPriority w:val="99"/>
    <w:qFormat/>
    <w:rsid w:val="009822A6"/>
  </w:style>
  <w:style w:type="character" w:customStyle="1" w:styleId="ListLabel140">
    <w:name w:val="ListLabel 140"/>
    <w:uiPriority w:val="99"/>
    <w:qFormat/>
    <w:rsid w:val="009822A6"/>
  </w:style>
  <w:style w:type="character" w:customStyle="1" w:styleId="ListLabel141">
    <w:name w:val="ListLabel 141"/>
    <w:uiPriority w:val="99"/>
    <w:qFormat/>
    <w:rsid w:val="009822A6"/>
  </w:style>
  <w:style w:type="character" w:customStyle="1" w:styleId="ListLabel142">
    <w:name w:val="ListLabel 142"/>
    <w:uiPriority w:val="99"/>
    <w:qFormat/>
    <w:rsid w:val="009822A6"/>
  </w:style>
  <w:style w:type="character" w:customStyle="1" w:styleId="ListLabel143">
    <w:name w:val="ListLabel 143"/>
    <w:uiPriority w:val="99"/>
    <w:qFormat/>
    <w:rsid w:val="009822A6"/>
  </w:style>
  <w:style w:type="character" w:customStyle="1" w:styleId="ListLabel144">
    <w:name w:val="ListLabel 144"/>
    <w:uiPriority w:val="99"/>
    <w:qFormat/>
    <w:rsid w:val="009822A6"/>
  </w:style>
  <w:style w:type="character" w:customStyle="1" w:styleId="ListLabel145">
    <w:name w:val="ListLabel 145"/>
    <w:uiPriority w:val="99"/>
    <w:qFormat/>
    <w:rsid w:val="009822A6"/>
  </w:style>
  <w:style w:type="character" w:customStyle="1" w:styleId="ListLabel146">
    <w:name w:val="ListLabel 146"/>
    <w:uiPriority w:val="99"/>
    <w:qFormat/>
    <w:rsid w:val="009822A6"/>
  </w:style>
  <w:style w:type="character" w:customStyle="1" w:styleId="ListLabel147">
    <w:name w:val="ListLabel 147"/>
    <w:uiPriority w:val="99"/>
    <w:qFormat/>
    <w:rsid w:val="009822A6"/>
  </w:style>
  <w:style w:type="character" w:customStyle="1" w:styleId="ListLabel148">
    <w:name w:val="ListLabel 148"/>
    <w:uiPriority w:val="99"/>
    <w:qFormat/>
    <w:rsid w:val="009822A6"/>
  </w:style>
  <w:style w:type="character" w:customStyle="1" w:styleId="ListLabel149">
    <w:name w:val="ListLabel 149"/>
    <w:uiPriority w:val="99"/>
    <w:qFormat/>
    <w:rsid w:val="009822A6"/>
  </w:style>
  <w:style w:type="character" w:customStyle="1" w:styleId="ListLabel150">
    <w:name w:val="ListLabel 150"/>
    <w:uiPriority w:val="99"/>
    <w:qFormat/>
    <w:rsid w:val="009822A6"/>
    <w:rPr>
      <w:sz w:val="24"/>
    </w:rPr>
  </w:style>
  <w:style w:type="character" w:customStyle="1" w:styleId="ListLabel151">
    <w:name w:val="ListLabel 151"/>
    <w:uiPriority w:val="99"/>
    <w:qFormat/>
    <w:rsid w:val="009822A6"/>
  </w:style>
  <w:style w:type="character" w:customStyle="1" w:styleId="ListLabel152">
    <w:name w:val="ListLabel 152"/>
    <w:uiPriority w:val="99"/>
    <w:qFormat/>
    <w:rsid w:val="009822A6"/>
  </w:style>
  <w:style w:type="character" w:customStyle="1" w:styleId="ListLabel153">
    <w:name w:val="ListLabel 153"/>
    <w:uiPriority w:val="99"/>
    <w:qFormat/>
    <w:rsid w:val="009822A6"/>
  </w:style>
  <w:style w:type="character" w:customStyle="1" w:styleId="ListLabel154">
    <w:name w:val="ListLabel 154"/>
    <w:uiPriority w:val="99"/>
    <w:qFormat/>
    <w:rsid w:val="009822A6"/>
  </w:style>
  <w:style w:type="character" w:customStyle="1" w:styleId="ListLabel155">
    <w:name w:val="ListLabel 155"/>
    <w:uiPriority w:val="99"/>
    <w:qFormat/>
    <w:rsid w:val="009822A6"/>
  </w:style>
  <w:style w:type="character" w:customStyle="1" w:styleId="ListLabel156">
    <w:name w:val="ListLabel 156"/>
    <w:uiPriority w:val="99"/>
    <w:qFormat/>
    <w:rsid w:val="009822A6"/>
  </w:style>
  <w:style w:type="character" w:customStyle="1" w:styleId="ListLabel157">
    <w:name w:val="ListLabel 157"/>
    <w:uiPriority w:val="99"/>
    <w:qFormat/>
    <w:rsid w:val="009822A6"/>
  </w:style>
  <w:style w:type="character" w:customStyle="1" w:styleId="ListLabel158">
    <w:name w:val="ListLabel 158"/>
    <w:uiPriority w:val="99"/>
    <w:qFormat/>
    <w:rsid w:val="009822A6"/>
  </w:style>
  <w:style w:type="character" w:customStyle="1" w:styleId="ListLabel159">
    <w:name w:val="ListLabel 159"/>
    <w:uiPriority w:val="99"/>
    <w:qFormat/>
    <w:rsid w:val="009822A6"/>
    <w:rPr>
      <w:sz w:val="24"/>
    </w:rPr>
  </w:style>
  <w:style w:type="character" w:customStyle="1" w:styleId="ListLabel160">
    <w:name w:val="ListLabel 160"/>
    <w:uiPriority w:val="99"/>
    <w:qFormat/>
    <w:rsid w:val="009822A6"/>
  </w:style>
  <w:style w:type="character" w:customStyle="1" w:styleId="ListLabel161">
    <w:name w:val="ListLabel 161"/>
    <w:uiPriority w:val="99"/>
    <w:qFormat/>
    <w:rsid w:val="009822A6"/>
  </w:style>
  <w:style w:type="character" w:customStyle="1" w:styleId="ListLabel162">
    <w:name w:val="ListLabel 162"/>
    <w:uiPriority w:val="99"/>
    <w:qFormat/>
    <w:rsid w:val="009822A6"/>
  </w:style>
  <w:style w:type="character" w:customStyle="1" w:styleId="ListLabel163">
    <w:name w:val="ListLabel 163"/>
    <w:uiPriority w:val="99"/>
    <w:qFormat/>
    <w:rsid w:val="009822A6"/>
  </w:style>
  <w:style w:type="character" w:customStyle="1" w:styleId="ListLabel164">
    <w:name w:val="ListLabel 164"/>
    <w:uiPriority w:val="99"/>
    <w:qFormat/>
    <w:rsid w:val="009822A6"/>
  </w:style>
  <w:style w:type="character" w:customStyle="1" w:styleId="ListLabel165">
    <w:name w:val="ListLabel 165"/>
    <w:uiPriority w:val="99"/>
    <w:qFormat/>
    <w:rsid w:val="009822A6"/>
  </w:style>
  <w:style w:type="character" w:customStyle="1" w:styleId="ListLabel166">
    <w:name w:val="ListLabel 166"/>
    <w:uiPriority w:val="99"/>
    <w:qFormat/>
    <w:rsid w:val="009822A6"/>
  </w:style>
  <w:style w:type="character" w:customStyle="1" w:styleId="ListLabel167">
    <w:name w:val="ListLabel 167"/>
    <w:uiPriority w:val="99"/>
    <w:qFormat/>
    <w:rsid w:val="009822A6"/>
  </w:style>
  <w:style w:type="character" w:customStyle="1" w:styleId="ListLabel168">
    <w:name w:val="ListLabel 168"/>
    <w:uiPriority w:val="99"/>
    <w:qFormat/>
    <w:rsid w:val="009822A6"/>
    <w:rPr>
      <w:sz w:val="24"/>
    </w:rPr>
  </w:style>
  <w:style w:type="character" w:customStyle="1" w:styleId="ListLabel169">
    <w:name w:val="ListLabel 169"/>
    <w:uiPriority w:val="99"/>
    <w:qFormat/>
    <w:rsid w:val="009822A6"/>
  </w:style>
  <w:style w:type="character" w:customStyle="1" w:styleId="ListLabel170">
    <w:name w:val="ListLabel 170"/>
    <w:uiPriority w:val="99"/>
    <w:qFormat/>
    <w:rsid w:val="009822A6"/>
  </w:style>
  <w:style w:type="character" w:customStyle="1" w:styleId="ListLabel171">
    <w:name w:val="ListLabel 171"/>
    <w:uiPriority w:val="99"/>
    <w:qFormat/>
    <w:rsid w:val="009822A6"/>
  </w:style>
  <w:style w:type="character" w:customStyle="1" w:styleId="ListLabel172">
    <w:name w:val="ListLabel 172"/>
    <w:uiPriority w:val="99"/>
    <w:qFormat/>
    <w:rsid w:val="009822A6"/>
  </w:style>
  <w:style w:type="character" w:customStyle="1" w:styleId="ListLabel173">
    <w:name w:val="ListLabel 173"/>
    <w:uiPriority w:val="99"/>
    <w:qFormat/>
    <w:rsid w:val="009822A6"/>
  </w:style>
  <w:style w:type="character" w:customStyle="1" w:styleId="ListLabel174">
    <w:name w:val="ListLabel 174"/>
    <w:uiPriority w:val="99"/>
    <w:qFormat/>
    <w:rsid w:val="009822A6"/>
  </w:style>
  <w:style w:type="character" w:customStyle="1" w:styleId="ListLabel175">
    <w:name w:val="ListLabel 175"/>
    <w:uiPriority w:val="99"/>
    <w:qFormat/>
    <w:rsid w:val="009822A6"/>
  </w:style>
  <w:style w:type="character" w:customStyle="1" w:styleId="ListLabel176">
    <w:name w:val="ListLabel 176"/>
    <w:uiPriority w:val="99"/>
    <w:qFormat/>
    <w:rsid w:val="009822A6"/>
  </w:style>
  <w:style w:type="character" w:customStyle="1" w:styleId="ListLabel177">
    <w:name w:val="ListLabel 177"/>
    <w:uiPriority w:val="99"/>
    <w:qFormat/>
    <w:rsid w:val="009822A6"/>
  </w:style>
  <w:style w:type="character" w:customStyle="1" w:styleId="ListLabel178">
    <w:name w:val="ListLabel 178"/>
    <w:uiPriority w:val="99"/>
    <w:qFormat/>
    <w:rsid w:val="009822A6"/>
  </w:style>
  <w:style w:type="character" w:customStyle="1" w:styleId="ListLabel179">
    <w:name w:val="ListLabel 179"/>
    <w:uiPriority w:val="99"/>
    <w:qFormat/>
    <w:rsid w:val="009822A6"/>
  </w:style>
  <w:style w:type="character" w:customStyle="1" w:styleId="ListLabel180">
    <w:name w:val="ListLabel 180"/>
    <w:uiPriority w:val="99"/>
    <w:qFormat/>
    <w:rsid w:val="009822A6"/>
  </w:style>
  <w:style w:type="character" w:customStyle="1" w:styleId="ListLabel181">
    <w:name w:val="ListLabel 181"/>
    <w:uiPriority w:val="99"/>
    <w:qFormat/>
    <w:rsid w:val="009822A6"/>
  </w:style>
  <w:style w:type="character" w:customStyle="1" w:styleId="ListLabel182">
    <w:name w:val="ListLabel 182"/>
    <w:uiPriority w:val="99"/>
    <w:qFormat/>
    <w:rsid w:val="009822A6"/>
  </w:style>
  <w:style w:type="character" w:customStyle="1" w:styleId="ListLabel183">
    <w:name w:val="ListLabel 183"/>
    <w:uiPriority w:val="99"/>
    <w:qFormat/>
    <w:rsid w:val="009822A6"/>
  </w:style>
  <w:style w:type="character" w:customStyle="1" w:styleId="ListLabel184">
    <w:name w:val="ListLabel 184"/>
    <w:uiPriority w:val="99"/>
    <w:qFormat/>
    <w:rsid w:val="009822A6"/>
  </w:style>
  <w:style w:type="character" w:customStyle="1" w:styleId="ListLabel185">
    <w:name w:val="ListLabel 185"/>
    <w:uiPriority w:val="99"/>
    <w:qFormat/>
    <w:rsid w:val="009822A6"/>
  </w:style>
  <w:style w:type="character" w:customStyle="1" w:styleId="ListLabel186">
    <w:name w:val="ListLabel 186"/>
    <w:uiPriority w:val="99"/>
    <w:qFormat/>
    <w:rsid w:val="009822A6"/>
    <w:rPr>
      <w:sz w:val="20"/>
    </w:rPr>
  </w:style>
  <w:style w:type="character" w:customStyle="1" w:styleId="ListLabel187">
    <w:name w:val="ListLabel 187"/>
    <w:uiPriority w:val="99"/>
    <w:qFormat/>
    <w:rsid w:val="009822A6"/>
  </w:style>
  <w:style w:type="character" w:customStyle="1" w:styleId="ListLabel188">
    <w:name w:val="ListLabel 188"/>
    <w:uiPriority w:val="99"/>
    <w:qFormat/>
    <w:rsid w:val="009822A6"/>
  </w:style>
  <w:style w:type="character" w:customStyle="1" w:styleId="ListLabel189">
    <w:name w:val="ListLabel 189"/>
    <w:uiPriority w:val="99"/>
    <w:qFormat/>
    <w:rsid w:val="009822A6"/>
  </w:style>
  <w:style w:type="character" w:customStyle="1" w:styleId="ListLabel190">
    <w:name w:val="ListLabel 190"/>
    <w:uiPriority w:val="99"/>
    <w:qFormat/>
    <w:rsid w:val="009822A6"/>
  </w:style>
  <w:style w:type="character" w:customStyle="1" w:styleId="ListLabel191">
    <w:name w:val="ListLabel 191"/>
    <w:uiPriority w:val="99"/>
    <w:qFormat/>
    <w:rsid w:val="009822A6"/>
  </w:style>
  <w:style w:type="character" w:customStyle="1" w:styleId="ListLabel192">
    <w:name w:val="ListLabel 192"/>
    <w:uiPriority w:val="99"/>
    <w:qFormat/>
    <w:rsid w:val="009822A6"/>
  </w:style>
  <w:style w:type="character" w:customStyle="1" w:styleId="ListLabel193">
    <w:name w:val="ListLabel 193"/>
    <w:uiPriority w:val="99"/>
    <w:qFormat/>
    <w:rsid w:val="009822A6"/>
  </w:style>
  <w:style w:type="character" w:customStyle="1" w:styleId="ListLabel194">
    <w:name w:val="ListLabel 194"/>
    <w:uiPriority w:val="99"/>
    <w:qFormat/>
    <w:rsid w:val="009822A6"/>
  </w:style>
  <w:style w:type="character" w:customStyle="1" w:styleId="ListLabel195">
    <w:name w:val="ListLabel 195"/>
    <w:uiPriority w:val="99"/>
    <w:qFormat/>
    <w:rsid w:val="009822A6"/>
    <w:rPr>
      <w:sz w:val="20"/>
    </w:rPr>
  </w:style>
  <w:style w:type="character" w:customStyle="1" w:styleId="ListLabel196">
    <w:name w:val="ListLabel 196"/>
    <w:uiPriority w:val="99"/>
    <w:qFormat/>
    <w:rsid w:val="009822A6"/>
  </w:style>
  <w:style w:type="character" w:customStyle="1" w:styleId="ListLabel197">
    <w:name w:val="ListLabel 197"/>
    <w:uiPriority w:val="99"/>
    <w:qFormat/>
    <w:rsid w:val="009822A6"/>
  </w:style>
  <w:style w:type="character" w:customStyle="1" w:styleId="ListLabel198">
    <w:name w:val="ListLabel 198"/>
    <w:uiPriority w:val="99"/>
    <w:qFormat/>
    <w:rsid w:val="009822A6"/>
  </w:style>
  <w:style w:type="character" w:customStyle="1" w:styleId="ListLabel199">
    <w:name w:val="ListLabel 199"/>
    <w:uiPriority w:val="99"/>
    <w:qFormat/>
    <w:rsid w:val="009822A6"/>
  </w:style>
  <w:style w:type="character" w:customStyle="1" w:styleId="ListLabel200">
    <w:name w:val="ListLabel 200"/>
    <w:uiPriority w:val="99"/>
    <w:qFormat/>
    <w:rsid w:val="009822A6"/>
  </w:style>
  <w:style w:type="character" w:customStyle="1" w:styleId="ListLabel201">
    <w:name w:val="ListLabel 201"/>
    <w:uiPriority w:val="99"/>
    <w:qFormat/>
    <w:rsid w:val="009822A6"/>
  </w:style>
  <w:style w:type="character" w:customStyle="1" w:styleId="ListLabel202">
    <w:name w:val="ListLabel 202"/>
    <w:uiPriority w:val="99"/>
    <w:qFormat/>
    <w:rsid w:val="009822A6"/>
  </w:style>
  <w:style w:type="character" w:customStyle="1" w:styleId="ListLabel203">
    <w:name w:val="ListLabel 203"/>
    <w:uiPriority w:val="99"/>
    <w:qFormat/>
    <w:rsid w:val="009822A6"/>
  </w:style>
  <w:style w:type="character" w:customStyle="1" w:styleId="ListLabel204">
    <w:name w:val="ListLabel 204"/>
    <w:uiPriority w:val="99"/>
    <w:qFormat/>
    <w:rsid w:val="009822A6"/>
  </w:style>
  <w:style w:type="character" w:customStyle="1" w:styleId="ListLabel205">
    <w:name w:val="ListLabel 205"/>
    <w:uiPriority w:val="99"/>
    <w:qFormat/>
    <w:rsid w:val="009822A6"/>
  </w:style>
  <w:style w:type="character" w:customStyle="1" w:styleId="ListLabel206">
    <w:name w:val="ListLabel 206"/>
    <w:uiPriority w:val="99"/>
    <w:qFormat/>
    <w:rsid w:val="009822A6"/>
  </w:style>
  <w:style w:type="character" w:customStyle="1" w:styleId="ListLabel207">
    <w:name w:val="ListLabel 207"/>
    <w:uiPriority w:val="99"/>
    <w:qFormat/>
    <w:rsid w:val="009822A6"/>
  </w:style>
  <w:style w:type="character" w:customStyle="1" w:styleId="ListLabel208">
    <w:name w:val="ListLabel 208"/>
    <w:uiPriority w:val="99"/>
    <w:qFormat/>
    <w:rsid w:val="009822A6"/>
  </w:style>
  <w:style w:type="character" w:customStyle="1" w:styleId="ListLabel209">
    <w:name w:val="ListLabel 209"/>
    <w:uiPriority w:val="99"/>
    <w:qFormat/>
    <w:rsid w:val="009822A6"/>
  </w:style>
  <w:style w:type="character" w:customStyle="1" w:styleId="ListLabel210">
    <w:name w:val="ListLabel 210"/>
    <w:uiPriority w:val="99"/>
    <w:qFormat/>
    <w:rsid w:val="009822A6"/>
  </w:style>
  <w:style w:type="character" w:customStyle="1" w:styleId="ListLabel211">
    <w:name w:val="ListLabel 211"/>
    <w:uiPriority w:val="99"/>
    <w:qFormat/>
    <w:rsid w:val="009822A6"/>
  </w:style>
  <w:style w:type="character" w:customStyle="1" w:styleId="ListLabel212">
    <w:name w:val="ListLabel 212"/>
    <w:uiPriority w:val="99"/>
    <w:qFormat/>
    <w:rsid w:val="009822A6"/>
  </w:style>
  <w:style w:type="character" w:customStyle="1" w:styleId="ListLabel213">
    <w:name w:val="ListLabel 213"/>
    <w:uiPriority w:val="99"/>
    <w:qFormat/>
    <w:rsid w:val="009822A6"/>
  </w:style>
  <w:style w:type="character" w:customStyle="1" w:styleId="ListLabel214">
    <w:name w:val="ListLabel 214"/>
    <w:uiPriority w:val="99"/>
    <w:qFormat/>
    <w:rsid w:val="009822A6"/>
  </w:style>
  <w:style w:type="character" w:customStyle="1" w:styleId="ListLabel215">
    <w:name w:val="ListLabel 215"/>
    <w:uiPriority w:val="99"/>
    <w:qFormat/>
    <w:rsid w:val="009822A6"/>
  </w:style>
  <w:style w:type="character" w:customStyle="1" w:styleId="ListLabel216">
    <w:name w:val="ListLabel 216"/>
    <w:uiPriority w:val="99"/>
    <w:qFormat/>
    <w:rsid w:val="009822A6"/>
  </w:style>
  <w:style w:type="character" w:customStyle="1" w:styleId="ListLabel217">
    <w:name w:val="ListLabel 217"/>
    <w:uiPriority w:val="99"/>
    <w:qFormat/>
    <w:rsid w:val="009822A6"/>
  </w:style>
  <w:style w:type="character" w:customStyle="1" w:styleId="ListLabel218">
    <w:name w:val="ListLabel 218"/>
    <w:uiPriority w:val="99"/>
    <w:qFormat/>
    <w:rsid w:val="009822A6"/>
  </w:style>
  <w:style w:type="character" w:customStyle="1" w:styleId="ListLabel219">
    <w:name w:val="ListLabel 219"/>
    <w:uiPriority w:val="99"/>
    <w:qFormat/>
    <w:rsid w:val="009822A6"/>
  </w:style>
  <w:style w:type="character" w:customStyle="1" w:styleId="ListLabel220">
    <w:name w:val="ListLabel 220"/>
    <w:uiPriority w:val="99"/>
    <w:qFormat/>
    <w:rsid w:val="009822A6"/>
  </w:style>
  <w:style w:type="character" w:customStyle="1" w:styleId="ListLabel221">
    <w:name w:val="ListLabel 221"/>
    <w:uiPriority w:val="99"/>
    <w:qFormat/>
    <w:rsid w:val="009822A6"/>
  </w:style>
  <w:style w:type="character" w:customStyle="1" w:styleId="ListLabel222">
    <w:name w:val="ListLabel 222"/>
    <w:uiPriority w:val="99"/>
    <w:qFormat/>
    <w:rsid w:val="009822A6"/>
  </w:style>
  <w:style w:type="character" w:customStyle="1" w:styleId="ListLabel223">
    <w:name w:val="ListLabel 223"/>
    <w:uiPriority w:val="99"/>
    <w:qFormat/>
    <w:rsid w:val="009822A6"/>
  </w:style>
  <w:style w:type="character" w:customStyle="1" w:styleId="ListLabel224">
    <w:name w:val="ListLabel 224"/>
    <w:uiPriority w:val="99"/>
    <w:qFormat/>
    <w:rsid w:val="009822A6"/>
  </w:style>
  <w:style w:type="character" w:customStyle="1" w:styleId="ListLabel225">
    <w:name w:val="ListLabel 225"/>
    <w:uiPriority w:val="99"/>
    <w:qFormat/>
    <w:rsid w:val="009822A6"/>
  </w:style>
  <w:style w:type="character" w:customStyle="1" w:styleId="ListLabel226">
    <w:name w:val="ListLabel 226"/>
    <w:uiPriority w:val="99"/>
    <w:qFormat/>
    <w:rsid w:val="009822A6"/>
    <w:rPr>
      <w:b/>
      <w:sz w:val="20"/>
    </w:rPr>
  </w:style>
  <w:style w:type="character" w:customStyle="1" w:styleId="ListLabel227">
    <w:name w:val="ListLabel 227"/>
    <w:uiPriority w:val="99"/>
    <w:qFormat/>
    <w:rsid w:val="009822A6"/>
  </w:style>
  <w:style w:type="character" w:customStyle="1" w:styleId="ListLabel228">
    <w:name w:val="ListLabel 228"/>
    <w:uiPriority w:val="99"/>
    <w:qFormat/>
    <w:rsid w:val="009822A6"/>
  </w:style>
  <w:style w:type="character" w:customStyle="1" w:styleId="ListLabel229">
    <w:name w:val="ListLabel 229"/>
    <w:uiPriority w:val="99"/>
    <w:qFormat/>
    <w:rsid w:val="009822A6"/>
  </w:style>
  <w:style w:type="character" w:customStyle="1" w:styleId="ListLabel230">
    <w:name w:val="ListLabel 230"/>
    <w:uiPriority w:val="99"/>
    <w:qFormat/>
    <w:rsid w:val="009822A6"/>
  </w:style>
  <w:style w:type="character" w:customStyle="1" w:styleId="ListLabel231">
    <w:name w:val="ListLabel 231"/>
    <w:uiPriority w:val="99"/>
    <w:qFormat/>
    <w:rsid w:val="009822A6"/>
  </w:style>
  <w:style w:type="character" w:customStyle="1" w:styleId="ListLabel232">
    <w:name w:val="ListLabel 232"/>
    <w:uiPriority w:val="99"/>
    <w:qFormat/>
    <w:rsid w:val="009822A6"/>
  </w:style>
  <w:style w:type="character" w:customStyle="1" w:styleId="ListLabel233">
    <w:name w:val="ListLabel 233"/>
    <w:uiPriority w:val="99"/>
    <w:qFormat/>
    <w:rsid w:val="009822A6"/>
  </w:style>
  <w:style w:type="character" w:customStyle="1" w:styleId="ListLabel234">
    <w:name w:val="ListLabel 234"/>
    <w:uiPriority w:val="99"/>
    <w:qFormat/>
    <w:rsid w:val="009822A6"/>
  </w:style>
  <w:style w:type="character" w:customStyle="1" w:styleId="ListLabel235">
    <w:name w:val="ListLabel 235"/>
    <w:uiPriority w:val="99"/>
    <w:qFormat/>
    <w:rsid w:val="009822A6"/>
    <w:rPr>
      <w:sz w:val="20"/>
    </w:rPr>
  </w:style>
  <w:style w:type="character" w:customStyle="1" w:styleId="ListLabel236">
    <w:name w:val="ListLabel 236"/>
    <w:uiPriority w:val="99"/>
    <w:qFormat/>
    <w:rsid w:val="009822A6"/>
  </w:style>
  <w:style w:type="character" w:customStyle="1" w:styleId="ListLabel237">
    <w:name w:val="ListLabel 237"/>
    <w:uiPriority w:val="99"/>
    <w:qFormat/>
    <w:rsid w:val="009822A6"/>
  </w:style>
  <w:style w:type="character" w:customStyle="1" w:styleId="ListLabel238">
    <w:name w:val="ListLabel 238"/>
    <w:uiPriority w:val="99"/>
    <w:qFormat/>
    <w:rsid w:val="009822A6"/>
  </w:style>
  <w:style w:type="character" w:customStyle="1" w:styleId="ListLabel239">
    <w:name w:val="ListLabel 239"/>
    <w:uiPriority w:val="99"/>
    <w:qFormat/>
    <w:rsid w:val="009822A6"/>
  </w:style>
  <w:style w:type="character" w:customStyle="1" w:styleId="ListLabel240">
    <w:name w:val="ListLabel 240"/>
    <w:uiPriority w:val="99"/>
    <w:qFormat/>
    <w:rsid w:val="009822A6"/>
  </w:style>
  <w:style w:type="character" w:customStyle="1" w:styleId="ListLabel241">
    <w:name w:val="ListLabel 241"/>
    <w:uiPriority w:val="99"/>
    <w:qFormat/>
    <w:rsid w:val="009822A6"/>
  </w:style>
  <w:style w:type="character" w:customStyle="1" w:styleId="ListLabel242">
    <w:name w:val="ListLabel 242"/>
    <w:uiPriority w:val="99"/>
    <w:qFormat/>
    <w:rsid w:val="009822A6"/>
  </w:style>
  <w:style w:type="character" w:customStyle="1" w:styleId="ListLabel243">
    <w:name w:val="ListLabel 243"/>
    <w:uiPriority w:val="99"/>
    <w:qFormat/>
    <w:rsid w:val="009822A6"/>
  </w:style>
  <w:style w:type="character" w:customStyle="1" w:styleId="ListLabel244">
    <w:name w:val="ListLabel 244"/>
    <w:uiPriority w:val="99"/>
    <w:qFormat/>
    <w:rsid w:val="009822A6"/>
    <w:rPr>
      <w:sz w:val="20"/>
    </w:rPr>
  </w:style>
  <w:style w:type="character" w:customStyle="1" w:styleId="ListLabel245">
    <w:name w:val="ListLabel 245"/>
    <w:uiPriority w:val="99"/>
    <w:qFormat/>
    <w:rsid w:val="009822A6"/>
  </w:style>
  <w:style w:type="character" w:customStyle="1" w:styleId="ListLabel246">
    <w:name w:val="ListLabel 246"/>
    <w:uiPriority w:val="99"/>
    <w:qFormat/>
    <w:rsid w:val="009822A6"/>
  </w:style>
  <w:style w:type="character" w:customStyle="1" w:styleId="ListLabel247">
    <w:name w:val="ListLabel 247"/>
    <w:uiPriority w:val="99"/>
    <w:qFormat/>
    <w:rsid w:val="009822A6"/>
  </w:style>
  <w:style w:type="character" w:customStyle="1" w:styleId="ListLabel248">
    <w:name w:val="ListLabel 248"/>
    <w:uiPriority w:val="99"/>
    <w:qFormat/>
    <w:rsid w:val="009822A6"/>
  </w:style>
  <w:style w:type="character" w:customStyle="1" w:styleId="ListLabel249">
    <w:name w:val="ListLabel 249"/>
    <w:uiPriority w:val="99"/>
    <w:qFormat/>
    <w:rsid w:val="009822A6"/>
  </w:style>
  <w:style w:type="character" w:customStyle="1" w:styleId="ListLabel250">
    <w:name w:val="ListLabel 250"/>
    <w:uiPriority w:val="99"/>
    <w:qFormat/>
    <w:rsid w:val="009822A6"/>
  </w:style>
  <w:style w:type="character" w:customStyle="1" w:styleId="ListLabel251">
    <w:name w:val="ListLabel 251"/>
    <w:uiPriority w:val="99"/>
    <w:qFormat/>
    <w:rsid w:val="009822A6"/>
  </w:style>
  <w:style w:type="character" w:customStyle="1" w:styleId="ListLabel252">
    <w:name w:val="ListLabel 252"/>
    <w:uiPriority w:val="99"/>
    <w:qFormat/>
    <w:rsid w:val="009822A6"/>
  </w:style>
  <w:style w:type="character" w:customStyle="1" w:styleId="ListLabel253">
    <w:name w:val="ListLabel 253"/>
    <w:uiPriority w:val="99"/>
    <w:qFormat/>
    <w:rsid w:val="009822A6"/>
    <w:rPr>
      <w:sz w:val="20"/>
    </w:rPr>
  </w:style>
  <w:style w:type="character" w:customStyle="1" w:styleId="ListLabel254">
    <w:name w:val="ListLabel 254"/>
    <w:uiPriority w:val="99"/>
    <w:qFormat/>
    <w:rsid w:val="009822A6"/>
  </w:style>
  <w:style w:type="character" w:customStyle="1" w:styleId="ListLabel255">
    <w:name w:val="ListLabel 255"/>
    <w:uiPriority w:val="99"/>
    <w:qFormat/>
    <w:rsid w:val="009822A6"/>
  </w:style>
  <w:style w:type="character" w:customStyle="1" w:styleId="ListLabel256">
    <w:name w:val="ListLabel 256"/>
    <w:uiPriority w:val="99"/>
    <w:qFormat/>
    <w:rsid w:val="009822A6"/>
  </w:style>
  <w:style w:type="character" w:customStyle="1" w:styleId="ListLabel257">
    <w:name w:val="ListLabel 257"/>
    <w:uiPriority w:val="99"/>
    <w:qFormat/>
    <w:rsid w:val="009822A6"/>
  </w:style>
  <w:style w:type="character" w:customStyle="1" w:styleId="ListLabel258">
    <w:name w:val="ListLabel 258"/>
    <w:uiPriority w:val="99"/>
    <w:qFormat/>
    <w:rsid w:val="009822A6"/>
  </w:style>
  <w:style w:type="character" w:customStyle="1" w:styleId="ListLabel259">
    <w:name w:val="ListLabel 259"/>
    <w:uiPriority w:val="99"/>
    <w:qFormat/>
    <w:rsid w:val="009822A6"/>
  </w:style>
  <w:style w:type="character" w:customStyle="1" w:styleId="ListLabel260">
    <w:name w:val="ListLabel 260"/>
    <w:uiPriority w:val="99"/>
    <w:qFormat/>
    <w:rsid w:val="009822A6"/>
  </w:style>
  <w:style w:type="character" w:customStyle="1" w:styleId="ListLabel261">
    <w:name w:val="ListLabel 261"/>
    <w:uiPriority w:val="99"/>
    <w:qFormat/>
    <w:rsid w:val="009822A6"/>
  </w:style>
  <w:style w:type="character" w:customStyle="1" w:styleId="ListLabel262">
    <w:name w:val="ListLabel 262"/>
    <w:uiPriority w:val="99"/>
    <w:qFormat/>
    <w:rsid w:val="009822A6"/>
    <w:rPr>
      <w:sz w:val="20"/>
    </w:rPr>
  </w:style>
  <w:style w:type="character" w:customStyle="1" w:styleId="ListLabel263">
    <w:name w:val="ListLabel 263"/>
    <w:uiPriority w:val="99"/>
    <w:qFormat/>
    <w:rsid w:val="009822A6"/>
  </w:style>
  <w:style w:type="character" w:customStyle="1" w:styleId="ListLabel264">
    <w:name w:val="ListLabel 264"/>
    <w:uiPriority w:val="99"/>
    <w:qFormat/>
    <w:rsid w:val="009822A6"/>
  </w:style>
  <w:style w:type="character" w:customStyle="1" w:styleId="ListLabel265">
    <w:name w:val="ListLabel 265"/>
    <w:uiPriority w:val="99"/>
    <w:qFormat/>
    <w:rsid w:val="009822A6"/>
  </w:style>
  <w:style w:type="character" w:customStyle="1" w:styleId="ListLabel266">
    <w:name w:val="ListLabel 266"/>
    <w:uiPriority w:val="99"/>
    <w:qFormat/>
    <w:rsid w:val="009822A6"/>
  </w:style>
  <w:style w:type="character" w:customStyle="1" w:styleId="ListLabel267">
    <w:name w:val="ListLabel 267"/>
    <w:uiPriority w:val="99"/>
    <w:qFormat/>
    <w:rsid w:val="009822A6"/>
  </w:style>
  <w:style w:type="character" w:customStyle="1" w:styleId="ListLabel268">
    <w:name w:val="ListLabel 268"/>
    <w:uiPriority w:val="99"/>
    <w:qFormat/>
    <w:rsid w:val="009822A6"/>
  </w:style>
  <w:style w:type="character" w:customStyle="1" w:styleId="ListLabel269">
    <w:name w:val="ListLabel 269"/>
    <w:uiPriority w:val="99"/>
    <w:qFormat/>
    <w:rsid w:val="009822A6"/>
  </w:style>
  <w:style w:type="character" w:customStyle="1" w:styleId="ListLabel270">
    <w:name w:val="ListLabel 270"/>
    <w:uiPriority w:val="99"/>
    <w:qFormat/>
    <w:rsid w:val="009822A6"/>
  </w:style>
  <w:style w:type="character" w:customStyle="1" w:styleId="ListLabel271">
    <w:name w:val="ListLabel 271"/>
    <w:uiPriority w:val="99"/>
    <w:qFormat/>
    <w:rsid w:val="009822A6"/>
    <w:rPr>
      <w:sz w:val="20"/>
    </w:rPr>
  </w:style>
  <w:style w:type="character" w:customStyle="1" w:styleId="ListLabel272">
    <w:name w:val="ListLabel 272"/>
    <w:uiPriority w:val="99"/>
    <w:qFormat/>
    <w:rsid w:val="009822A6"/>
  </w:style>
  <w:style w:type="character" w:customStyle="1" w:styleId="ListLabel273">
    <w:name w:val="ListLabel 273"/>
    <w:uiPriority w:val="99"/>
    <w:qFormat/>
    <w:rsid w:val="009822A6"/>
  </w:style>
  <w:style w:type="character" w:customStyle="1" w:styleId="ListLabel274">
    <w:name w:val="ListLabel 274"/>
    <w:uiPriority w:val="99"/>
    <w:qFormat/>
    <w:rsid w:val="009822A6"/>
  </w:style>
  <w:style w:type="character" w:customStyle="1" w:styleId="ListLabel275">
    <w:name w:val="ListLabel 275"/>
    <w:uiPriority w:val="99"/>
    <w:qFormat/>
    <w:rsid w:val="009822A6"/>
  </w:style>
  <w:style w:type="character" w:customStyle="1" w:styleId="ListLabel276">
    <w:name w:val="ListLabel 276"/>
    <w:uiPriority w:val="99"/>
    <w:qFormat/>
    <w:rsid w:val="009822A6"/>
  </w:style>
  <w:style w:type="character" w:customStyle="1" w:styleId="ListLabel277">
    <w:name w:val="ListLabel 277"/>
    <w:uiPriority w:val="99"/>
    <w:qFormat/>
    <w:rsid w:val="009822A6"/>
  </w:style>
  <w:style w:type="character" w:customStyle="1" w:styleId="ListLabel278">
    <w:name w:val="ListLabel 278"/>
    <w:uiPriority w:val="99"/>
    <w:qFormat/>
    <w:rsid w:val="009822A6"/>
  </w:style>
  <w:style w:type="character" w:customStyle="1" w:styleId="ListLabel279">
    <w:name w:val="ListLabel 279"/>
    <w:uiPriority w:val="99"/>
    <w:qFormat/>
    <w:rsid w:val="009822A6"/>
  </w:style>
  <w:style w:type="character" w:customStyle="1" w:styleId="ListLabel280">
    <w:name w:val="ListLabel 280"/>
    <w:uiPriority w:val="99"/>
    <w:qFormat/>
    <w:rsid w:val="009822A6"/>
    <w:rPr>
      <w:sz w:val="20"/>
    </w:rPr>
  </w:style>
  <w:style w:type="character" w:customStyle="1" w:styleId="ListLabel281">
    <w:name w:val="ListLabel 281"/>
    <w:uiPriority w:val="99"/>
    <w:qFormat/>
    <w:rsid w:val="009822A6"/>
  </w:style>
  <w:style w:type="character" w:customStyle="1" w:styleId="ListLabel282">
    <w:name w:val="ListLabel 282"/>
    <w:uiPriority w:val="99"/>
    <w:qFormat/>
    <w:rsid w:val="009822A6"/>
  </w:style>
  <w:style w:type="character" w:customStyle="1" w:styleId="ListLabel283">
    <w:name w:val="ListLabel 283"/>
    <w:uiPriority w:val="99"/>
    <w:qFormat/>
    <w:rsid w:val="009822A6"/>
  </w:style>
  <w:style w:type="character" w:customStyle="1" w:styleId="ListLabel284">
    <w:name w:val="ListLabel 284"/>
    <w:uiPriority w:val="99"/>
    <w:qFormat/>
    <w:rsid w:val="009822A6"/>
  </w:style>
  <w:style w:type="character" w:customStyle="1" w:styleId="ListLabel285">
    <w:name w:val="ListLabel 285"/>
    <w:uiPriority w:val="99"/>
    <w:qFormat/>
    <w:rsid w:val="009822A6"/>
  </w:style>
  <w:style w:type="character" w:customStyle="1" w:styleId="ListLabel286">
    <w:name w:val="ListLabel 286"/>
    <w:uiPriority w:val="99"/>
    <w:qFormat/>
    <w:rsid w:val="009822A6"/>
  </w:style>
  <w:style w:type="character" w:customStyle="1" w:styleId="ListLabel287">
    <w:name w:val="ListLabel 287"/>
    <w:uiPriority w:val="99"/>
    <w:qFormat/>
    <w:rsid w:val="009822A6"/>
  </w:style>
  <w:style w:type="character" w:customStyle="1" w:styleId="ListLabel288">
    <w:name w:val="ListLabel 288"/>
    <w:uiPriority w:val="99"/>
    <w:qFormat/>
    <w:rsid w:val="009822A6"/>
  </w:style>
  <w:style w:type="character" w:customStyle="1" w:styleId="ListLabel289">
    <w:name w:val="ListLabel 289"/>
    <w:uiPriority w:val="99"/>
    <w:qFormat/>
    <w:rsid w:val="009822A6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9822A6"/>
  </w:style>
  <w:style w:type="character" w:customStyle="1" w:styleId="ListLabel291">
    <w:name w:val="ListLabel 291"/>
    <w:uiPriority w:val="99"/>
    <w:qFormat/>
    <w:rsid w:val="009822A6"/>
  </w:style>
  <w:style w:type="character" w:customStyle="1" w:styleId="ListLabel292">
    <w:name w:val="ListLabel 292"/>
    <w:uiPriority w:val="99"/>
    <w:qFormat/>
    <w:rsid w:val="009822A6"/>
  </w:style>
  <w:style w:type="character" w:customStyle="1" w:styleId="ListLabel293">
    <w:name w:val="ListLabel 293"/>
    <w:uiPriority w:val="99"/>
    <w:qFormat/>
    <w:rsid w:val="009822A6"/>
  </w:style>
  <w:style w:type="character" w:customStyle="1" w:styleId="ListLabel294">
    <w:name w:val="ListLabel 294"/>
    <w:uiPriority w:val="99"/>
    <w:qFormat/>
    <w:rsid w:val="009822A6"/>
  </w:style>
  <w:style w:type="character" w:customStyle="1" w:styleId="ListLabel295">
    <w:name w:val="ListLabel 295"/>
    <w:uiPriority w:val="99"/>
    <w:qFormat/>
    <w:rsid w:val="009822A6"/>
  </w:style>
  <w:style w:type="character" w:customStyle="1" w:styleId="ListLabel296">
    <w:name w:val="ListLabel 296"/>
    <w:uiPriority w:val="99"/>
    <w:qFormat/>
    <w:rsid w:val="009822A6"/>
  </w:style>
  <w:style w:type="character" w:customStyle="1" w:styleId="ListLabel297">
    <w:name w:val="ListLabel 297"/>
    <w:uiPriority w:val="99"/>
    <w:qFormat/>
    <w:rsid w:val="009822A6"/>
  </w:style>
  <w:style w:type="character" w:customStyle="1" w:styleId="ListLabel298">
    <w:name w:val="ListLabel 298"/>
    <w:uiPriority w:val="99"/>
    <w:qFormat/>
    <w:rsid w:val="009822A6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9822A6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9822A6"/>
    <w:rPr>
      <w:b/>
    </w:rPr>
  </w:style>
  <w:style w:type="character" w:customStyle="1" w:styleId="ListLabel299">
    <w:name w:val="ListLabel 299"/>
    <w:uiPriority w:val="99"/>
    <w:qFormat/>
    <w:rsid w:val="009822A6"/>
    <w:rPr>
      <w:sz w:val="20"/>
    </w:rPr>
  </w:style>
  <w:style w:type="character" w:customStyle="1" w:styleId="ListLabel300">
    <w:name w:val="ListLabel 300"/>
    <w:uiPriority w:val="99"/>
    <w:qFormat/>
    <w:rsid w:val="009822A6"/>
  </w:style>
  <w:style w:type="character" w:customStyle="1" w:styleId="ListLabel301">
    <w:name w:val="ListLabel 301"/>
    <w:uiPriority w:val="99"/>
    <w:qFormat/>
    <w:rsid w:val="009822A6"/>
  </w:style>
  <w:style w:type="character" w:customStyle="1" w:styleId="ListLabel302">
    <w:name w:val="ListLabel 302"/>
    <w:uiPriority w:val="99"/>
    <w:qFormat/>
    <w:rsid w:val="009822A6"/>
  </w:style>
  <w:style w:type="character" w:customStyle="1" w:styleId="ListLabel303">
    <w:name w:val="ListLabel 303"/>
    <w:uiPriority w:val="99"/>
    <w:qFormat/>
    <w:rsid w:val="009822A6"/>
  </w:style>
  <w:style w:type="character" w:customStyle="1" w:styleId="ListLabel304">
    <w:name w:val="ListLabel 304"/>
    <w:uiPriority w:val="99"/>
    <w:qFormat/>
    <w:rsid w:val="009822A6"/>
  </w:style>
  <w:style w:type="character" w:customStyle="1" w:styleId="ListLabel305">
    <w:name w:val="ListLabel 305"/>
    <w:uiPriority w:val="99"/>
    <w:qFormat/>
    <w:rsid w:val="009822A6"/>
  </w:style>
  <w:style w:type="character" w:customStyle="1" w:styleId="ListLabel306">
    <w:name w:val="ListLabel 306"/>
    <w:uiPriority w:val="99"/>
    <w:qFormat/>
    <w:rsid w:val="009822A6"/>
  </w:style>
  <w:style w:type="character" w:customStyle="1" w:styleId="ListLabel307">
    <w:name w:val="ListLabel 307"/>
    <w:uiPriority w:val="99"/>
    <w:qFormat/>
    <w:rsid w:val="009822A6"/>
  </w:style>
  <w:style w:type="character" w:customStyle="1" w:styleId="ListLabel308">
    <w:name w:val="ListLabel 308"/>
    <w:uiPriority w:val="99"/>
    <w:qFormat/>
    <w:rsid w:val="009822A6"/>
    <w:rPr>
      <w:sz w:val="20"/>
    </w:rPr>
  </w:style>
  <w:style w:type="character" w:customStyle="1" w:styleId="ListLabel309">
    <w:name w:val="ListLabel 309"/>
    <w:uiPriority w:val="99"/>
    <w:qFormat/>
    <w:rsid w:val="009822A6"/>
    <w:rPr>
      <w:sz w:val="20"/>
    </w:rPr>
  </w:style>
  <w:style w:type="character" w:customStyle="1" w:styleId="ListLabel310">
    <w:name w:val="ListLabel 310"/>
    <w:uiPriority w:val="99"/>
    <w:qFormat/>
    <w:rsid w:val="009822A6"/>
  </w:style>
  <w:style w:type="character" w:customStyle="1" w:styleId="ListLabel311">
    <w:name w:val="ListLabel 311"/>
    <w:uiPriority w:val="99"/>
    <w:qFormat/>
    <w:rsid w:val="009822A6"/>
  </w:style>
  <w:style w:type="character" w:customStyle="1" w:styleId="ListLabel312">
    <w:name w:val="ListLabel 312"/>
    <w:uiPriority w:val="99"/>
    <w:qFormat/>
    <w:rsid w:val="009822A6"/>
  </w:style>
  <w:style w:type="character" w:customStyle="1" w:styleId="ListLabel313">
    <w:name w:val="ListLabel 313"/>
    <w:uiPriority w:val="99"/>
    <w:qFormat/>
    <w:rsid w:val="009822A6"/>
  </w:style>
  <w:style w:type="character" w:customStyle="1" w:styleId="ListLabel314">
    <w:name w:val="ListLabel 314"/>
    <w:uiPriority w:val="99"/>
    <w:qFormat/>
    <w:rsid w:val="009822A6"/>
  </w:style>
  <w:style w:type="character" w:customStyle="1" w:styleId="ListLabel315">
    <w:name w:val="ListLabel 315"/>
    <w:uiPriority w:val="99"/>
    <w:qFormat/>
    <w:rsid w:val="009822A6"/>
  </w:style>
  <w:style w:type="character" w:customStyle="1" w:styleId="ListLabel316">
    <w:name w:val="ListLabel 316"/>
    <w:uiPriority w:val="99"/>
    <w:qFormat/>
    <w:rsid w:val="009822A6"/>
  </w:style>
  <w:style w:type="character" w:customStyle="1" w:styleId="ListLabel317">
    <w:name w:val="ListLabel 317"/>
    <w:uiPriority w:val="99"/>
    <w:qFormat/>
    <w:rsid w:val="009822A6"/>
  </w:style>
  <w:style w:type="character" w:customStyle="1" w:styleId="ListLabel318">
    <w:name w:val="ListLabel 318"/>
    <w:uiPriority w:val="99"/>
    <w:qFormat/>
    <w:rsid w:val="009822A6"/>
    <w:rPr>
      <w:sz w:val="20"/>
    </w:rPr>
  </w:style>
  <w:style w:type="character" w:customStyle="1" w:styleId="ListLabel319">
    <w:name w:val="ListLabel 319"/>
    <w:uiPriority w:val="99"/>
    <w:qFormat/>
    <w:rsid w:val="009822A6"/>
  </w:style>
  <w:style w:type="character" w:customStyle="1" w:styleId="ListLabel320">
    <w:name w:val="ListLabel 320"/>
    <w:uiPriority w:val="99"/>
    <w:qFormat/>
    <w:rsid w:val="009822A6"/>
  </w:style>
  <w:style w:type="character" w:customStyle="1" w:styleId="ListLabel321">
    <w:name w:val="ListLabel 321"/>
    <w:uiPriority w:val="99"/>
    <w:qFormat/>
    <w:rsid w:val="009822A6"/>
  </w:style>
  <w:style w:type="character" w:customStyle="1" w:styleId="ListLabel322">
    <w:name w:val="ListLabel 322"/>
    <w:uiPriority w:val="99"/>
    <w:qFormat/>
    <w:rsid w:val="009822A6"/>
  </w:style>
  <w:style w:type="character" w:customStyle="1" w:styleId="ListLabel323">
    <w:name w:val="ListLabel 323"/>
    <w:uiPriority w:val="99"/>
    <w:qFormat/>
    <w:rsid w:val="009822A6"/>
  </w:style>
  <w:style w:type="character" w:customStyle="1" w:styleId="ListLabel324">
    <w:name w:val="ListLabel 324"/>
    <w:uiPriority w:val="99"/>
    <w:qFormat/>
    <w:rsid w:val="009822A6"/>
  </w:style>
  <w:style w:type="character" w:customStyle="1" w:styleId="ListLabel325">
    <w:name w:val="ListLabel 325"/>
    <w:uiPriority w:val="99"/>
    <w:qFormat/>
    <w:rsid w:val="009822A6"/>
  </w:style>
  <w:style w:type="character" w:customStyle="1" w:styleId="ListLabel326">
    <w:name w:val="ListLabel 326"/>
    <w:uiPriority w:val="99"/>
    <w:qFormat/>
    <w:rsid w:val="009822A6"/>
  </w:style>
  <w:style w:type="character" w:customStyle="1" w:styleId="ListLabel327">
    <w:name w:val="ListLabel 327"/>
    <w:uiPriority w:val="99"/>
    <w:qFormat/>
    <w:rsid w:val="009822A6"/>
    <w:rPr>
      <w:b/>
      <w:sz w:val="20"/>
    </w:rPr>
  </w:style>
  <w:style w:type="character" w:customStyle="1" w:styleId="ListLabel328">
    <w:name w:val="ListLabel 328"/>
    <w:uiPriority w:val="99"/>
    <w:qFormat/>
    <w:rsid w:val="009822A6"/>
  </w:style>
  <w:style w:type="character" w:customStyle="1" w:styleId="ListLabel329">
    <w:name w:val="ListLabel 329"/>
    <w:uiPriority w:val="99"/>
    <w:qFormat/>
    <w:rsid w:val="009822A6"/>
  </w:style>
  <w:style w:type="character" w:customStyle="1" w:styleId="ListLabel330">
    <w:name w:val="ListLabel 330"/>
    <w:uiPriority w:val="99"/>
    <w:qFormat/>
    <w:rsid w:val="009822A6"/>
  </w:style>
  <w:style w:type="character" w:customStyle="1" w:styleId="ListLabel331">
    <w:name w:val="ListLabel 331"/>
    <w:uiPriority w:val="99"/>
    <w:qFormat/>
    <w:rsid w:val="009822A6"/>
  </w:style>
  <w:style w:type="character" w:customStyle="1" w:styleId="ListLabel332">
    <w:name w:val="ListLabel 332"/>
    <w:uiPriority w:val="99"/>
    <w:qFormat/>
    <w:rsid w:val="009822A6"/>
  </w:style>
  <w:style w:type="character" w:customStyle="1" w:styleId="ListLabel333">
    <w:name w:val="ListLabel 333"/>
    <w:uiPriority w:val="99"/>
    <w:qFormat/>
    <w:rsid w:val="009822A6"/>
  </w:style>
  <w:style w:type="character" w:customStyle="1" w:styleId="ListLabel334">
    <w:name w:val="ListLabel 334"/>
    <w:uiPriority w:val="99"/>
    <w:qFormat/>
    <w:rsid w:val="009822A6"/>
  </w:style>
  <w:style w:type="character" w:customStyle="1" w:styleId="ListLabel335">
    <w:name w:val="ListLabel 335"/>
    <w:uiPriority w:val="99"/>
    <w:qFormat/>
    <w:rsid w:val="009822A6"/>
  </w:style>
  <w:style w:type="character" w:customStyle="1" w:styleId="ListLabel336">
    <w:name w:val="ListLabel 336"/>
    <w:uiPriority w:val="99"/>
    <w:qFormat/>
    <w:rsid w:val="009822A6"/>
    <w:rPr>
      <w:sz w:val="20"/>
    </w:rPr>
  </w:style>
  <w:style w:type="character" w:customStyle="1" w:styleId="ListLabel337">
    <w:name w:val="ListLabel 337"/>
    <w:uiPriority w:val="99"/>
    <w:qFormat/>
    <w:rsid w:val="009822A6"/>
  </w:style>
  <w:style w:type="character" w:customStyle="1" w:styleId="ListLabel338">
    <w:name w:val="ListLabel 338"/>
    <w:uiPriority w:val="99"/>
    <w:qFormat/>
    <w:rsid w:val="009822A6"/>
  </w:style>
  <w:style w:type="character" w:customStyle="1" w:styleId="ListLabel339">
    <w:name w:val="ListLabel 339"/>
    <w:uiPriority w:val="99"/>
    <w:qFormat/>
    <w:rsid w:val="009822A6"/>
  </w:style>
  <w:style w:type="character" w:customStyle="1" w:styleId="ListLabel340">
    <w:name w:val="ListLabel 340"/>
    <w:uiPriority w:val="99"/>
    <w:qFormat/>
    <w:rsid w:val="009822A6"/>
  </w:style>
  <w:style w:type="character" w:customStyle="1" w:styleId="ListLabel341">
    <w:name w:val="ListLabel 341"/>
    <w:uiPriority w:val="99"/>
    <w:qFormat/>
    <w:rsid w:val="009822A6"/>
  </w:style>
  <w:style w:type="character" w:customStyle="1" w:styleId="ListLabel342">
    <w:name w:val="ListLabel 342"/>
    <w:uiPriority w:val="99"/>
    <w:qFormat/>
    <w:rsid w:val="009822A6"/>
  </w:style>
  <w:style w:type="character" w:customStyle="1" w:styleId="ListLabel343">
    <w:name w:val="ListLabel 343"/>
    <w:uiPriority w:val="99"/>
    <w:qFormat/>
    <w:rsid w:val="009822A6"/>
  </w:style>
  <w:style w:type="character" w:customStyle="1" w:styleId="ListLabel344">
    <w:name w:val="ListLabel 344"/>
    <w:uiPriority w:val="99"/>
    <w:qFormat/>
    <w:rsid w:val="009822A6"/>
  </w:style>
  <w:style w:type="character" w:customStyle="1" w:styleId="ListLabel345">
    <w:name w:val="ListLabel 345"/>
    <w:uiPriority w:val="99"/>
    <w:qFormat/>
    <w:rsid w:val="009822A6"/>
    <w:rPr>
      <w:sz w:val="20"/>
    </w:rPr>
  </w:style>
  <w:style w:type="character" w:customStyle="1" w:styleId="ListLabel346">
    <w:name w:val="ListLabel 346"/>
    <w:uiPriority w:val="99"/>
    <w:qFormat/>
    <w:rsid w:val="009822A6"/>
  </w:style>
  <w:style w:type="character" w:customStyle="1" w:styleId="ListLabel347">
    <w:name w:val="ListLabel 347"/>
    <w:uiPriority w:val="99"/>
    <w:qFormat/>
    <w:rsid w:val="009822A6"/>
  </w:style>
  <w:style w:type="character" w:customStyle="1" w:styleId="ListLabel348">
    <w:name w:val="ListLabel 348"/>
    <w:uiPriority w:val="99"/>
    <w:qFormat/>
    <w:rsid w:val="009822A6"/>
  </w:style>
  <w:style w:type="character" w:customStyle="1" w:styleId="ListLabel349">
    <w:name w:val="ListLabel 349"/>
    <w:uiPriority w:val="99"/>
    <w:qFormat/>
    <w:rsid w:val="009822A6"/>
  </w:style>
  <w:style w:type="character" w:customStyle="1" w:styleId="ListLabel350">
    <w:name w:val="ListLabel 350"/>
    <w:uiPriority w:val="99"/>
    <w:qFormat/>
    <w:rsid w:val="009822A6"/>
  </w:style>
  <w:style w:type="character" w:customStyle="1" w:styleId="ListLabel351">
    <w:name w:val="ListLabel 351"/>
    <w:uiPriority w:val="99"/>
    <w:qFormat/>
    <w:rsid w:val="009822A6"/>
  </w:style>
  <w:style w:type="character" w:customStyle="1" w:styleId="ListLabel352">
    <w:name w:val="ListLabel 352"/>
    <w:uiPriority w:val="99"/>
    <w:qFormat/>
    <w:rsid w:val="009822A6"/>
  </w:style>
  <w:style w:type="character" w:customStyle="1" w:styleId="ListLabel353">
    <w:name w:val="ListLabel 353"/>
    <w:uiPriority w:val="99"/>
    <w:qFormat/>
    <w:rsid w:val="009822A6"/>
  </w:style>
  <w:style w:type="character" w:customStyle="1" w:styleId="ListLabel354">
    <w:name w:val="ListLabel 354"/>
    <w:uiPriority w:val="99"/>
    <w:qFormat/>
    <w:rsid w:val="009822A6"/>
    <w:rPr>
      <w:sz w:val="20"/>
    </w:rPr>
  </w:style>
  <w:style w:type="character" w:customStyle="1" w:styleId="ListLabel355">
    <w:name w:val="ListLabel 355"/>
    <w:uiPriority w:val="99"/>
    <w:qFormat/>
    <w:rsid w:val="009822A6"/>
  </w:style>
  <w:style w:type="character" w:customStyle="1" w:styleId="ListLabel356">
    <w:name w:val="ListLabel 356"/>
    <w:uiPriority w:val="99"/>
    <w:qFormat/>
    <w:rsid w:val="009822A6"/>
  </w:style>
  <w:style w:type="character" w:customStyle="1" w:styleId="ListLabel357">
    <w:name w:val="ListLabel 357"/>
    <w:uiPriority w:val="99"/>
    <w:qFormat/>
    <w:rsid w:val="009822A6"/>
  </w:style>
  <w:style w:type="character" w:customStyle="1" w:styleId="ListLabel358">
    <w:name w:val="ListLabel 358"/>
    <w:uiPriority w:val="99"/>
    <w:qFormat/>
    <w:rsid w:val="009822A6"/>
  </w:style>
  <w:style w:type="character" w:customStyle="1" w:styleId="ListLabel359">
    <w:name w:val="ListLabel 359"/>
    <w:uiPriority w:val="99"/>
    <w:qFormat/>
    <w:rsid w:val="009822A6"/>
  </w:style>
  <w:style w:type="character" w:customStyle="1" w:styleId="ListLabel360">
    <w:name w:val="ListLabel 360"/>
    <w:uiPriority w:val="99"/>
    <w:qFormat/>
    <w:rsid w:val="009822A6"/>
  </w:style>
  <w:style w:type="character" w:customStyle="1" w:styleId="ListLabel361">
    <w:name w:val="ListLabel 361"/>
    <w:uiPriority w:val="99"/>
    <w:qFormat/>
    <w:rsid w:val="009822A6"/>
  </w:style>
  <w:style w:type="character" w:customStyle="1" w:styleId="ListLabel362">
    <w:name w:val="ListLabel 362"/>
    <w:uiPriority w:val="99"/>
    <w:qFormat/>
    <w:rsid w:val="009822A6"/>
  </w:style>
  <w:style w:type="character" w:customStyle="1" w:styleId="ListLabel363">
    <w:name w:val="ListLabel 363"/>
    <w:uiPriority w:val="99"/>
    <w:qFormat/>
    <w:rsid w:val="009822A6"/>
    <w:rPr>
      <w:sz w:val="20"/>
    </w:rPr>
  </w:style>
  <w:style w:type="character" w:customStyle="1" w:styleId="ListLabel364">
    <w:name w:val="ListLabel 364"/>
    <w:uiPriority w:val="99"/>
    <w:qFormat/>
    <w:rsid w:val="009822A6"/>
  </w:style>
  <w:style w:type="character" w:customStyle="1" w:styleId="ListLabel365">
    <w:name w:val="ListLabel 365"/>
    <w:uiPriority w:val="99"/>
    <w:qFormat/>
    <w:rsid w:val="009822A6"/>
  </w:style>
  <w:style w:type="character" w:customStyle="1" w:styleId="ListLabel366">
    <w:name w:val="ListLabel 366"/>
    <w:uiPriority w:val="99"/>
    <w:qFormat/>
    <w:rsid w:val="009822A6"/>
  </w:style>
  <w:style w:type="character" w:customStyle="1" w:styleId="ListLabel367">
    <w:name w:val="ListLabel 367"/>
    <w:uiPriority w:val="99"/>
    <w:qFormat/>
    <w:rsid w:val="009822A6"/>
  </w:style>
  <w:style w:type="character" w:customStyle="1" w:styleId="ListLabel368">
    <w:name w:val="ListLabel 368"/>
    <w:uiPriority w:val="99"/>
    <w:qFormat/>
    <w:rsid w:val="009822A6"/>
  </w:style>
  <w:style w:type="character" w:customStyle="1" w:styleId="ListLabel369">
    <w:name w:val="ListLabel 369"/>
    <w:uiPriority w:val="99"/>
    <w:qFormat/>
    <w:rsid w:val="009822A6"/>
  </w:style>
  <w:style w:type="character" w:customStyle="1" w:styleId="ListLabel370">
    <w:name w:val="ListLabel 370"/>
    <w:uiPriority w:val="99"/>
    <w:qFormat/>
    <w:rsid w:val="009822A6"/>
  </w:style>
  <w:style w:type="character" w:customStyle="1" w:styleId="ListLabel371">
    <w:name w:val="ListLabel 371"/>
    <w:uiPriority w:val="99"/>
    <w:qFormat/>
    <w:rsid w:val="009822A6"/>
  </w:style>
  <w:style w:type="character" w:customStyle="1" w:styleId="ListLabel372">
    <w:name w:val="ListLabel 372"/>
    <w:uiPriority w:val="99"/>
    <w:qFormat/>
    <w:rsid w:val="009822A6"/>
    <w:rPr>
      <w:sz w:val="20"/>
    </w:rPr>
  </w:style>
  <w:style w:type="character" w:customStyle="1" w:styleId="ListLabel373">
    <w:name w:val="ListLabel 373"/>
    <w:uiPriority w:val="99"/>
    <w:qFormat/>
    <w:rsid w:val="009822A6"/>
  </w:style>
  <w:style w:type="character" w:customStyle="1" w:styleId="ListLabel374">
    <w:name w:val="ListLabel 374"/>
    <w:uiPriority w:val="99"/>
    <w:qFormat/>
    <w:rsid w:val="009822A6"/>
  </w:style>
  <w:style w:type="character" w:customStyle="1" w:styleId="ListLabel375">
    <w:name w:val="ListLabel 375"/>
    <w:uiPriority w:val="99"/>
    <w:qFormat/>
    <w:rsid w:val="009822A6"/>
  </w:style>
  <w:style w:type="character" w:customStyle="1" w:styleId="ListLabel376">
    <w:name w:val="ListLabel 376"/>
    <w:uiPriority w:val="99"/>
    <w:qFormat/>
    <w:rsid w:val="009822A6"/>
  </w:style>
  <w:style w:type="character" w:customStyle="1" w:styleId="ListLabel377">
    <w:name w:val="ListLabel 377"/>
    <w:uiPriority w:val="99"/>
    <w:qFormat/>
    <w:rsid w:val="009822A6"/>
  </w:style>
  <w:style w:type="character" w:customStyle="1" w:styleId="ListLabel378">
    <w:name w:val="ListLabel 378"/>
    <w:uiPriority w:val="99"/>
    <w:qFormat/>
    <w:rsid w:val="009822A6"/>
  </w:style>
  <w:style w:type="character" w:customStyle="1" w:styleId="ListLabel379">
    <w:name w:val="ListLabel 379"/>
    <w:uiPriority w:val="99"/>
    <w:qFormat/>
    <w:rsid w:val="009822A6"/>
  </w:style>
  <w:style w:type="character" w:customStyle="1" w:styleId="ListLabel380">
    <w:name w:val="ListLabel 380"/>
    <w:uiPriority w:val="99"/>
    <w:qFormat/>
    <w:rsid w:val="009822A6"/>
  </w:style>
  <w:style w:type="character" w:customStyle="1" w:styleId="ListLabel381">
    <w:name w:val="ListLabel 381"/>
    <w:uiPriority w:val="99"/>
    <w:qFormat/>
    <w:rsid w:val="009822A6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9822A6"/>
  </w:style>
  <w:style w:type="character" w:customStyle="1" w:styleId="ListLabel383">
    <w:name w:val="ListLabel 383"/>
    <w:uiPriority w:val="99"/>
    <w:qFormat/>
    <w:rsid w:val="009822A6"/>
  </w:style>
  <w:style w:type="character" w:customStyle="1" w:styleId="ListLabel384">
    <w:name w:val="ListLabel 384"/>
    <w:uiPriority w:val="99"/>
    <w:qFormat/>
    <w:rsid w:val="009822A6"/>
  </w:style>
  <w:style w:type="character" w:customStyle="1" w:styleId="ListLabel385">
    <w:name w:val="ListLabel 385"/>
    <w:uiPriority w:val="99"/>
    <w:qFormat/>
    <w:rsid w:val="009822A6"/>
  </w:style>
  <w:style w:type="character" w:customStyle="1" w:styleId="ListLabel386">
    <w:name w:val="ListLabel 386"/>
    <w:uiPriority w:val="99"/>
    <w:qFormat/>
    <w:rsid w:val="009822A6"/>
  </w:style>
  <w:style w:type="character" w:customStyle="1" w:styleId="ListLabel387">
    <w:name w:val="ListLabel 387"/>
    <w:uiPriority w:val="99"/>
    <w:qFormat/>
    <w:rsid w:val="009822A6"/>
  </w:style>
  <w:style w:type="character" w:customStyle="1" w:styleId="ListLabel388">
    <w:name w:val="ListLabel 388"/>
    <w:uiPriority w:val="99"/>
    <w:qFormat/>
    <w:rsid w:val="009822A6"/>
  </w:style>
  <w:style w:type="character" w:customStyle="1" w:styleId="ListLabel389">
    <w:name w:val="ListLabel 389"/>
    <w:uiPriority w:val="99"/>
    <w:qFormat/>
    <w:rsid w:val="009822A6"/>
  </w:style>
  <w:style w:type="character" w:customStyle="1" w:styleId="ListLabel390">
    <w:name w:val="ListLabel 390"/>
    <w:uiPriority w:val="99"/>
    <w:qFormat/>
    <w:rsid w:val="009822A6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9822A6"/>
  </w:style>
  <w:style w:type="character" w:customStyle="1" w:styleId="ListLabel392">
    <w:name w:val="ListLabel 392"/>
    <w:uiPriority w:val="99"/>
    <w:qFormat/>
    <w:rsid w:val="009822A6"/>
  </w:style>
  <w:style w:type="character" w:customStyle="1" w:styleId="ListLabel393">
    <w:name w:val="ListLabel 393"/>
    <w:uiPriority w:val="99"/>
    <w:qFormat/>
    <w:rsid w:val="009822A6"/>
  </w:style>
  <w:style w:type="character" w:customStyle="1" w:styleId="ListLabel394">
    <w:name w:val="ListLabel 394"/>
    <w:uiPriority w:val="99"/>
    <w:qFormat/>
    <w:rsid w:val="009822A6"/>
  </w:style>
  <w:style w:type="character" w:customStyle="1" w:styleId="ListLabel395">
    <w:name w:val="ListLabel 395"/>
    <w:uiPriority w:val="99"/>
    <w:qFormat/>
    <w:rsid w:val="009822A6"/>
  </w:style>
  <w:style w:type="character" w:customStyle="1" w:styleId="ListLabel396">
    <w:name w:val="ListLabel 396"/>
    <w:uiPriority w:val="99"/>
    <w:qFormat/>
    <w:rsid w:val="009822A6"/>
  </w:style>
  <w:style w:type="character" w:customStyle="1" w:styleId="ListLabel397">
    <w:name w:val="ListLabel 397"/>
    <w:uiPriority w:val="99"/>
    <w:qFormat/>
    <w:rsid w:val="009822A6"/>
  </w:style>
  <w:style w:type="character" w:customStyle="1" w:styleId="ListLabel398">
    <w:name w:val="ListLabel 398"/>
    <w:uiPriority w:val="99"/>
    <w:qFormat/>
    <w:rsid w:val="009822A6"/>
  </w:style>
  <w:style w:type="paragraph" w:customStyle="1" w:styleId="Caption1">
    <w:name w:val="Caption1"/>
    <w:basedOn w:val="a2"/>
    <w:uiPriority w:val="99"/>
    <w:qFormat/>
    <w:rsid w:val="009822A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9822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9822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9822A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9822A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9822A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9822A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9822A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9822A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9822A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9822A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9822A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9822A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9822A6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9822A6"/>
    <w:rPr>
      <w:sz w:val="16"/>
    </w:rPr>
  </w:style>
  <w:style w:type="paragraph" w:customStyle="1" w:styleId="7f1">
    <w:name w:val="Знак7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9822A6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9822A6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9822A6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9822A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9822A6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9822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9822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9822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9822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9822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9822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9822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9822A6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9822A6"/>
    <w:rPr>
      <w:sz w:val="16"/>
      <w:lang w:val="ru-RU" w:eastAsia="ru-RU"/>
    </w:rPr>
  </w:style>
  <w:style w:type="character" w:customStyle="1" w:styleId="1890">
    <w:name w:val="Знак Знак189"/>
    <w:uiPriority w:val="99"/>
    <w:rsid w:val="009822A6"/>
    <w:rPr>
      <w:rFonts w:ascii="Courier New" w:hAnsi="Courier New"/>
    </w:rPr>
  </w:style>
  <w:style w:type="character" w:customStyle="1" w:styleId="931">
    <w:name w:val="Знак Знак93"/>
    <w:uiPriority w:val="99"/>
    <w:locked/>
    <w:rsid w:val="009822A6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9822A6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9822A6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9822A6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9822A6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9822A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9822A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9822A6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9822A6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9822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9822A6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9822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9822A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9822A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9822A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9822A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9822A6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9822A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9822A6"/>
    <w:rPr>
      <w:sz w:val="24"/>
    </w:rPr>
  </w:style>
  <w:style w:type="character" w:customStyle="1" w:styleId="6f7">
    <w:name w:val="Слабое выделение6"/>
    <w:uiPriority w:val="99"/>
    <w:rsid w:val="009822A6"/>
    <w:rPr>
      <w:i/>
      <w:color w:val="808080"/>
    </w:rPr>
  </w:style>
  <w:style w:type="character" w:customStyle="1" w:styleId="21f7">
    <w:name w:val="Знак21"/>
    <w:uiPriority w:val="99"/>
    <w:rsid w:val="009822A6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9822A6"/>
  </w:style>
  <w:style w:type="character" w:customStyle="1" w:styleId="5f9">
    <w:name w:val="Замещающий текст5"/>
    <w:uiPriority w:val="99"/>
    <w:rsid w:val="009822A6"/>
    <w:rPr>
      <w:color w:val="808080"/>
    </w:rPr>
  </w:style>
  <w:style w:type="character" w:customStyle="1" w:styleId="6f8">
    <w:name w:val="Сильное выделение6"/>
    <w:uiPriority w:val="99"/>
    <w:rsid w:val="009822A6"/>
    <w:rPr>
      <w:b/>
    </w:rPr>
  </w:style>
  <w:style w:type="character" w:customStyle="1" w:styleId="4fd">
    <w:name w:val="Основной текст с отступом Знак4"/>
    <w:uiPriority w:val="99"/>
    <w:semiHidden/>
    <w:rsid w:val="009822A6"/>
    <w:rPr>
      <w:sz w:val="24"/>
    </w:rPr>
  </w:style>
  <w:style w:type="character" w:customStyle="1" w:styleId="2013">
    <w:name w:val="Знак Знак2013"/>
    <w:uiPriority w:val="99"/>
    <w:rsid w:val="009822A6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9822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9822A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9822A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9822A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9822A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9822A6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9822A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9822A6"/>
    <w:rPr>
      <w:i/>
      <w:color w:val="808080"/>
    </w:rPr>
  </w:style>
  <w:style w:type="character" w:customStyle="1" w:styleId="6fb">
    <w:name w:val="Основной шрифт абзаца6"/>
    <w:uiPriority w:val="99"/>
    <w:rsid w:val="009822A6"/>
  </w:style>
  <w:style w:type="character" w:customStyle="1" w:styleId="6fc">
    <w:name w:val="Замещающий текст6"/>
    <w:uiPriority w:val="99"/>
    <w:rsid w:val="009822A6"/>
    <w:rPr>
      <w:color w:val="808080"/>
    </w:rPr>
  </w:style>
  <w:style w:type="character" w:customStyle="1" w:styleId="7f6">
    <w:name w:val="Сильное выделение7"/>
    <w:uiPriority w:val="99"/>
    <w:rsid w:val="009822A6"/>
    <w:rPr>
      <w:b/>
    </w:rPr>
  </w:style>
  <w:style w:type="character" w:customStyle="1" w:styleId="b-sharetext">
    <w:name w:val="b-share__text"/>
    <w:basedOn w:val="a3"/>
    <w:uiPriority w:val="99"/>
    <w:rsid w:val="009822A6"/>
    <w:rPr>
      <w:rFonts w:cs="Times New Roman"/>
    </w:rPr>
  </w:style>
  <w:style w:type="character" w:customStyle="1" w:styleId="2017">
    <w:name w:val="Знак Знак2017"/>
    <w:uiPriority w:val="99"/>
    <w:rsid w:val="009822A6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9822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9822A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9822A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9822A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9822A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98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9822A6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9822A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9822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9822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9822A6"/>
    <w:rPr>
      <w:i/>
      <w:color w:val="808080"/>
    </w:rPr>
  </w:style>
  <w:style w:type="character" w:customStyle="1" w:styleId="7f9">
    <w:name w:val="Основной шрифт абзаца7"/>
    <w:uiPriority w:val="99"/>
    <w:rsid w:val="009822A6"/>
  </w:style>
  <w:style w:type="character" w:customStyle="1" w:styleId="7fa">
    <w:name w:val="Замещающий текст7"/>
    <w:uiPriority w:val="99"/>
    <w:rsid w:val="009822A6"/>
    <w:rPr>
      <w:color w:val="808080"/>
    </w:rPr>
  </w:style>
  <w:style w:type="character" w:customStyle="1" w:styleId="8f0">
    <w:name w:val="Сильное выделение8"/>
    <w:uiPriority w:val="99"/>
    <w:rsid w:val="009822A6"/>
    <w:rPr>
      <w:b/>
    </w:rPr>
  </w:style>
  <w:style w:type="paragraph" w:customStyle="1" w:styleId="Heading43">
    <w:name w:val="Heading 43"/>
    <w:basedOn w:val="a2"/>
    <w:next w:val="a2"/>
    <w:uiPriority w:val="99"/>
    <w:rsid w:val="009822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9822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9822A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9822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9822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9822A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9822A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9822A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9822A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9822A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9822A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9822A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9822A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9822A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9822A6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9822A6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9822A6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9822A6"/>
    <w:rPr>
      <w:b/>
      <w:smallCaps/>
      <w:spacing w:val="5"/>
    </w:rPr>
  </w:style>
  <w:style w:type="character" w:customStyle="1" w:styleId="3940">
    <w:name w:val="Знак Знак394"/>
    <w:uiPriority w:val="99"/>
    <w:rsid w:val="009822A6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9822A6"/>
    <w:rPr>
      <w:b/>
      <w:sz w:val="28"/>
    </w:rPr>
  </w:style>
  <w:style w:type="character" w:customStyle="1" w:styleId="3740">
    <w:name w:val="Знак Знак374"/>
    <w:uiPriority w:val="99"/>
    <w:rsid w:val="009822A6"/>
    <w:rPr>
      <w:b/>
      <w:i/>
      <w:sz w:val="26"/>
    </w:rPr>
  </w:style>
  <w:style w:type="character" w:customStyle="1" w:styleId="3640">
    <w:name w:val="Знак Знак364"/>
    <w:uiPriority w:val="99"/>
    <w:rsid w:val="009822A6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9822A6"/>
    <w:rPr>
      <w:sz w:val="24"/>
      <w:lang w:val="ru-RU" w:eastAsia="ru-RU"/>
    </w:rPr>
  </w:style>
  <w:style w:type="character" w:customStyle="1" w:styleId="3440">
    <w:name w:val="Знак Знак344"/>
    <w:uiPriority w:val="99"/>
    <w:rsid w:val="009822A6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9822A6"/>
    <w:rPr>
      <w:sz w:val="16"/>
    </w:rPr>
  </w:style>
  <w:style w:type="character" w:customStyle="1" w:styleId="3150">
    <w:name w:val="Знак Знак315"/>
    <w:uiPriority w:val="99"/>
    <w:rsid w:val="009822A6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9822A6"/>
    <w:rPr>
      <w:sz w:val="24"/>
    </w:rPr>
  </w:style>
  <w:style w:type="character" w:customStyle="1" w:styleId="2940">
    <w:name w:val="Знак Знак294"/>
    <w:uiPriority w:val="99"/>
    <w:rsid w:val="009822A6"/>
    <w:rPr>
      <w:sz w:val="24"/>
    </w:rPr>
  </w:style>
  <w:style w:type="character" w:customStyle="1" w:styleId="714">
    <w:name w:val="Знак Знак714"/>
    <w:uiPriority w:val="99"/>
    <w:rsid w:val="009822A6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9822A6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9822A6"/>
    <w:rPr>
      <w:rFonts w:ascii="Tahoma" w:hAnsi="Tahoma"/>
    </w:rPr>
  </w:style>
  <w:style w:type="character" w:customStyle="1" w:styleId="2740">
    <w:name w:val="Знак Знак274"/>
    <w:uiPriority w:val="99"/>
    <w:rsid w:val="009822A6"/>
    <w:rPr>
      <w:sz w:val="24"/>
    </w:rPr>
  </w:style>
  <w:style w:type="character" w:customStyle="1" w:styleId="1010">
    <w:name w:val="Знак Знак1010"/>
    <w:uiPriority w:val="99"/>
    <w:locked/>
    <w:rsid w:val="009822A6"/>
    <w:rPr>
      <w:sz w:val="16"/>
      <w:lang w:val="ru-RU" w:eastAsia="ru-RU"/>
    </w:rPr>
  </w:style>
  <w:style w:type="character" w:customStyle="1" w:styleId="628">
    <w:name w:val="Знак Знак628"/>
    <w:uiPriority w:val="99"/>
    <w:rsid w:val="009822A6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9822A6"/>
    <w:rPr>
      <w:sz w:val="24"/>
      <w:lang w:val="en-US"/>
    </w:rPr>
  </w:style>
  <w:style w:type="character" w:customStyle="1" w:styleId="1240">
    <w:name w:val="Знак Знак124"/>
    <w:uiPriority w:val="99"/>
    <w:rsid w:val="009822A6"/>
    <w:rPr>
      <w:sz w:val="16"/>
    </w:rPr>
  </w:style>
  <w:style w:type="character" w:customStyle="1" w:styleId="1360">
    <w:name w:val="Знак Знак136"/>
    <w:uiPriority w:val="99"/>
    <w:rsid w:val="009822A6"/>
    <w:rPr>
      <w:lang w:val="ru-RU" w:eastAsia="ru-RU"/>
    </w:rPr>
  </w:style>
  <w:style w:type="character" w:customStyle="1" w:styleId="1611">
    <w:name w:val="Знак Знак1611"/>
    <w:uiPriority w:val="99"/>
    <w:locked/>
    <w:rsid w:val="009822A6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9822A6"/>
    <w:rPr>
      <w:sz w:val="24"/>
    </w:rPr>
  </w:style>
  <w:style w:type="character" w:customStyle="1" w:styleId="13d">
    <w:name w:val="Знак Знак Знак13"/>
    <w:uiPriority w:val="99"/>
    <w:rsid w:val="009822A6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9822A6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9822A6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9822A6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9822A6"/>
    <w:rPr>
      <w:rFonts w:ascii="Courier New" w:hAnsi="Courier New"/>
    </w:rPr>
  </w:style>
  <w:style w:type="character" w:customStyle="1" w:styleId="17100">
    <w:name w:val="Знак Знак1710"/>
    <w:uiPriority w:val="99"/>
    <w:rsid w:val="009822A6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9822A6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9822A6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9822A6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9822A6"/>
    <w:rPr>
      <w:b/>
      <w:sz w:val="28"/>
    </w:rPr>
  </w:style>
  <w:style w:type="character" w:customStyle="1" w:styleId="41100">
    <w:name w:val="Знак Знак4110"/>
    <w:uiPriority w:val="99"/>
    <w:locked/>
    <w:rsid w:val="009822A6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9822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9822A6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9822A6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9822A6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9822A6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9822A6"/>
    <w:rPr>
      <w:sz w:val="24"/>
    </w:rPr>
  </w:style>
  <w:style w:type="character" w:customStyle="1" w:styleId="51110">
    <w:name w:val="Знак Знак5111"/>
    <w:uiPriority w:val="99"/>
    <w:locked/>
    <w:rsid w:val="009822A6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9822A6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9822A6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9822A6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9822A6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9822A6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9822A6"/>
    <w:rPr>
      <w:sz w:val="16"/>
    </w:rPr>
  </w:style>
  <w:style w:type="character" w:customStyle="1" w:styleId="5010">
    <w:name w:val="Знак Знак5010"/>
    <w:uiPriority w:val="99"/>
    <w:locked/>
    <w:rsid w:val="009822A6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9822A6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9822A6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9822A6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9822A6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9822A6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9822A6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9822A6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9822A6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9822A6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9822A6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9822A6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9822A6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9822A6"/>
    <w:rPr>
      <w:lang w:val="ru-RU" w:eastAsia="ru-RU"/>
    </w:rPr>
  </w:style>
  <w:style w:type="character" w:customStyle="1" w:styleId="564">
    <w:name w:val="Знак Знак564"/>
    <w:uiPriority w:val="99"/>
    <w:locked/>
    <w:rsid w:val="009822A6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9822A6"/>
    <w:rPr>
      <w:sz w:val="24"/>
      <w:lang w:val="en-US" w:eastAsia="ru-RU"/>
    </w:rPr>
  </w:style>
  <w:style w:type="character" w:customStyle="1" w:styleId="6740">
    <w:name w:val="Знак Знак674"/>
    <w:uiPriority w:val="99"/>
    <w:rsid w:val="009822A6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9822A6"/>
    <w:rPr>
      <w:b/>
      <w:sz w:val="28"/>
    </w:rPr>
  </w:style>
  <w:style w:type="character" w:customStyle="1" w:styleId="704">
    <w:name w:val="Знак Знак704"/>
    <w:uiPriority w:val="99"/>
    <w:rsid w:val="009822A6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9822A6"/>
    <w:rPr>
      <w:b/>
      <w:sz w:val="28"/>
    </w:rPr>
  </w:style>
  <w:style w:type="character" w:customStyle="1" w:styleId="6840">
    <w:name w:val="Знак Знак684"/>
    <w:uiPriority w:val="99"/>
    <w:rsid w:val="009822A6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9822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9822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9822A6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9822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9822A6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9822A6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9822A6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9822A6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9822A6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9822A6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9822A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9822A6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9822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9822A6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9822A6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9822A6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9822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9822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9822A6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9822A6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9822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9822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9822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9822A6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9822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9822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9822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9822A6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9822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9822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9822A6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9822A6"/>
    <w:rPr>
      <w:color w:val="808080"/>
    </w:rPr>
  </w:style>
  <w:style w:type="character" w:customStyle="1" w:styleId="21f9">
    <w:name w:val="Основной шрифт абзаца21"/>
    <w:uiPriority w:val="99"/>
    <w:rsid w:val="009822A6"/>
  </w:style>
  <w:style w:type="character" w:customStyle="1" w:styleId="2214">
    <w:name w:val="Знак2 Знак Знак21"/>
    <w:uiPriority w:val="99"/>
    <w:locked/>
    <w:rsid w:val="009822A6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9822A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9822A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9822A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9822A6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9822A6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9822A6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9822A6"/>
    <w:rPr>
      <w:rFonts w:cs="Times New Roman"/>
    </w:rPr>
  </w:style>
  <w:style w:type="character" w:customStyle="1" w:styleId="cxdhlk">
    <w:name w:val="cxdhlk"/>
    <w:basedOn w:val="a3"/>
    <w:uiPriority w:val="99"/>
    <w:rsid w:val="009822A6"/>
    <w:rPr>
      <w:rFonts w:cs="Times New Roman"/>
    </w:rPr>
  </w:style>
  <w:style w:type="paragraph" w:customStyle="1" w:styleId="ftvvlh">
    <w:name w:val="ftvvlh"/>
    <w:basedOn w:val="a2"/>
    <w:uiPriority w:val="99"/>
    <w:rsid w:val="009822A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9822A6"/>
    <w:rPr>
      <w:rFonts w:cs="Times New Roman"/>
    </w:rPr>
  </w:style>
  <w:style w:type="character" w:customStyle="1" w:styleId="duvqdt">
    <w:name w:val="duvqdt"/>
    <w:basedOn w:val="a3"/>
    <w:uiPriority w:val="99"/>
    <w:rsid w:val="009822A6"/>
    <w:rPr>
      <w:rFonts w:cs="Times New Roman"/>
    </w:rPr>
  </w:style>
  <w:style w:type="character" w:customStyle="1" w:styleId="titlesmall">
    <w:name w:val="title_small"/>
    <w:basedOn w:val="a3"/>
    <w:uiPriority w:val="99"/>
    <w:rsid w:val="009822A6"/>
    <w:rPr>
      <w:rFonts w:cs="Times New Roman"/>
    </w:rPr>
  </w:style>
  <w:style w:type="character" w:customStyle="1" w:styleId="2ffffb">
    <w:name w:val="Заголовок2"/>
    <w:basedOn w:val="a3"/>
    <w:uiPriority w:val="99"/>
    <w:rsid w:val="009822A6"/>
    <w:rPr>
      <w:rFonts w:cs="Times New Roman"/>
    </w:rPr>
  </w:style>
  <w:style w:type="character" w:customStyle="1" w:styleId="titlesmallgrey">
    <w:name w:val="title_small_grey"/>
    <w:basedOn w:val="a3"/>
    <w:uiPriority w:val="99"/>
    <w:rsid w:val="009822A6"/>
    <w:rPr>
      <w:rFonts w:cs="Times New Roman"/>
    </w:rPr>
  </w:style>
  <w:style w:type="character" w:customStyle="1" w:styleId="cstatopen-btn">
    <w:name w:val="c_statopen-btn"/>
    <w:basedOn w:val="a3"/>
    <w:uiPriority w:val="99"/>
    <w:rsid w:val="009822A6"/>
    <w:rPr>
      <w:rFonts w:cs="Times New Roman"/>
    </w:rPr>
  </w:style>
  <w:style w:type="character" w:customStyle="1" w:styleId="kc-title">
    <w:name w:val="kc-title"/>
    <w:basedOn w:val="a3"/>
    <w:uiPriority w:val="99"/>
    <w:rsid w:val="009822A6"/>
    <w:rPr>
      <w:rFonts w:cs="Times New Roman"/>
    </w:rPr>
  </w:style>
  <w:style w:type="paragraph" w:customStyle="1" w:styleId="author-name">
    <w:name w:val="author-name"/>
    <w:basedOn w:val="a2"/>
    <w:uiPriority w:val="99"/>
    <w:rsid w:val="009822A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9822A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9822A6"/>
    <w:rPr>
      <w:rFonts w:cs="Times New Roman"/>
    </w:rPr>
  </w:style>
  <w:style w:type="paragraph" w:customStyle="1" w:styleId="s30">
    <w:name w:val="s_3"/>
    <w:basedOn w:val="a2"/>
    <w:uiPriority w:val="99"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9822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9822A6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9822A6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9822A6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9822A6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9822A6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9822A6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9822A6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9822A6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9822A6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9822A6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9822A6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9822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9822A6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9822A6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9822A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9822A6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9822A6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9822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9822A6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9822A6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9822A6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9822A6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9822A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9822A6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9822A6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9822A6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9822A6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9822A6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9822A6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9822A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9822A6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982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98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9822A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9822A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9822A6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9822A6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9822A6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9822A6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9822A6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9822A6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9822A6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9822A6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9822A6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9822A6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9822A6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982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://elibrar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psyznaiyka.net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5216</Words>
  <Characters>29735</Characters>
  <Application>Microsoft Office Word</Application>
  <DocSecurity>0</DocSecurity>
  <Lines>247</Lines>
  <Paragraphs>69</Paragraphs>
  <ScaleCrop>false</ScaleCrop>
  <Company/>
  <LinksUpToDate>false</LinksUpToDate>
  <CharactersWithSpaces>34882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2022-01-27T13:38:00Z</dcterms:created>
  <dcterms:modified xsi:type="dcterms:W3CDTF">2023-04-24T18:44:00Z</dcterms:modified>
</cp:coreProperties>
</file>